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7D151">
      <w:pPr>
        <w:jc w:val="both"/>
        <w:rPr>
          <w:rFonts w:ascii="Times New Roman" w:hAnsi="Times New Roman" w:cs="Times New Roman"/>
        </w:rPr>
      </w:pPr>
      <w:r>
        <w:rPr>
          <w:rFonts w:ascii="Times New Roman" w:hAnsi="Times New Roman" w:cs="Times New Roman"/>
          <w:b/>
          <w:bCs/>
          <w:sz w:val="32"/>
          <w:szCs w:val="32"/>
          <w:lang w:eastAsia="zh-CN"/>
        </w:rPr>
        <w:t>3.23 Transcription of the second online discussion group</w:t>
      </w:r>
    </w:p>
    <w:p w14:paraId="68A0A0EF">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(00:00:03): </w:t>
      </w:r>
      <w:r>
        <w:rPr>
          <w:rFonts w:ascii="Times New Roman" w:hAnsi="Times New Roman" w:cs="Times New Roman"/>
          <w:lang w:eastAsia="zh-CN"/>
        </w:rPr>
        <w:t xml:space="preserve">Hello, </w:t>
      </w:r>
      <w:r>
        <w:rPr>
          <w:rFonts w:ascii="Times New Roman" w:hAnsi="Times New Roman" w:cs="Times New Roman"/>
        </w:rPr>
        <w:t xml:space="preserve">I'm </w:t>
      </w:r>
      <w:r>
        <w:rPr>
          <w:rFonts w:ascii="Times New Roman" w:hAnsi="Times New Roman" w:cs="Times New Roman"/>
          <w:lang w:eastAsia="zh-CN"/>
        </w:rPr>
        <w:t xml:space="preserve">Eva from </w:t>
      </w:r>
      <w:r>
        <w:rPr>
          <w:rFonts w:ascii="Times New Roman" w:hAnsi="Times New Roman" w:cs="Times New Roman"/>
        </w:rPr>
        <w:t xml:space="preserve">UKM, </w:t>
      </w:r>
      <w:r>
        <w:rPr>
          <w:rFonts w:ascii="Times New Roman" w:hAnsi="Times New Roman" w:cs="Times New Roman"/>
          <w:lang w:eastAsia="zh-CN"/>
        </w:rPr>
        <w:t>majoring in Communication. I'</w:t>
      </w:r>
      <w:r>
        <w:rPr>
          <w:rFonts w:ascii="Times New Roman" w:hAnsi="Times New Roman" w:cs="Times New Roman"/>
        </w:rPr>
        <w:t xml:space="preserve">m currently in the fourth semester of my second year of PhD. </w:t>
      </w:r>
      <w:r>
        <w:rPr>
          <w:rFonts w:ascii="Times New Roman" w:hAnsi="Times New Roman" w:cs="Times New Roman"/>
          <w:lang w:eastAsia="zh-CN"/>
        </w:rPr>
        <w:t xml:space="preserve">I'm </w:t>
      </w:r>
      <w:r>
        <w:rPr>
          <w:rFonts w:ascii="Times New Roman" w:hAnsi="Times New Roman" w:cs="Times New Roman"/>
        </w:rPr>
        <w:t>33 years old, and I'd like to thank you all for joining us</w:t>
      </w:r>
      <w:r>
        <w:rPr>
          <w:rFonts w:ascii="Times New Roman" w:hAnsi="Times New Roman" w:cs="Times New Roman"/>
          <w:lang w:eastAsia="zh-CN"/>
        </w:rPr>
        <w:t xml:space="preserve">. Please introduce your </w:t>
      </w:r>
      <w:r>
        <w:rPr>
          <w:rFonts w:ascii="Times New Roman" w:hAnsi="Times New Roman" w:cs="Times New Roman"/>
        </w:rPr>
        <w:t>name, nickname, age, university, semester, and overseas experience.</w:t>
      </w:r>
    </w:p>
    <w:p w14:paraId="78DB91BD">
      <w:pPr>
        <w:jc w:val="both"/>
        <w:rPr>
          <w:rFonts w:ascii="Times New Roman" w:hAnsi="Times New Roman" w:cs="Times New Roman"/>
        </w:rPr>
      </w:pPr>
      <w:r>
        <w:rPr>
          <w:rFonts w:ascii="Times New Roman" w:hAnsi="Times New Roman" w:cs="Times New Roman"/>
          <w:lang w:eastAsia="zh-CN"/>
        </w:rPr>
        <w:t>ZhangTianyou</w:t>
      </w:r>
      <w:r>
        <w:rPr>
          <w:rFonts w:ascii="Times New Roman" w:hAnsi="Times New Roman" w:cs="Times New Roman"/>
        </w:rPr>
        <w:t xml:space="preserve">(00:00:18): My name is </w:t>
      </w:r>
      <w:r>
        <w:rPr>
          <w:rFonts w:ascii="Times New Roman" w:hAnsi="Times New Roman" w:cs="Times New Roman"/>
          <w:lang w:eastAsia="zh-CN"/>
        </w:rPr>
        <w:t>YouZi</w:t>
      </w:r>
      <w:r>
        <w:rPr>
          <w:rFonts w:ascii="Times New Roman" w:hAnsi="Times New Roman" w:cs="Times New Roman"/>
        </w:rPr>
        <w:t>. I'm 21 years old</w:t>
      </w:r>
      <w:r>
        <w:rPr>
          <w:rFonts w:ascii="Times New Roman" w:hAnsi="Times New Roman" w:cs="Times New Roman"/>
          <w:lang w:eastAsia="zh-CN"/>
        </w:rPr>
        <w:t>, and I'm studying accounting at UKM. I'm currently in the 4th semester of my sophomore year and had no overseas experience before</w:t>
      </w:r>
      <w:r>
        <w:rPr>
          <w:rFonts w:ascii="Times New Roman" w:hAnsi="Times New Roman" w:cs="Times New Roman"/>
        </w:rPr>
        <w:t xml:space="preserve"> going to university.</w:t>
      </w:r>
    </w:p>
    <w:p w14:paraId="1D932776">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(00:00:43): Okay, we'll go next.</w:t>
      </w:r>
    </w:p>
    <w:p w14:paraId="6354CFE4">
      <w:pPr>
        <w:jc w:val="both"/>
        <w:rPr>
          <w:rFonts w:ascii="Times New Roman" w:hAnsi="Times New Roman" w:cs="Times New Roman"/>
          <w:lang w:eastAsia="zh-CN"/>
        </w:rPr>
      </w:pPr>
      <w:r>
        <w:rPr>
          <w:rFonts w:ascii="Times New Roman" w:hAnsi="Times New Roman" w:cs="Times New Roman"/>
          <w:lang w:eastAsia="zh-CN"/>
        </w:rPr>
        <w:t>Zou Yue</w:t>
      </w:r>
      <w:r>
        <w:rPr>
          <w:rFonts w:ascii="Times New Roman" w:hAnsi="Times New Roman" w:cs="Times New Roman"/>
        </w:rPr>
        <w:t xml:space="preserve">(00:00:49): Hi, everyone. My name is </w:t>
      </w:r>
      <w:r>
        <w:rPr>
          <w:rFonts w:ascii="Times New Roman" w:hAnsi="Times New Roman" w:cs="Times New Roman"/>
          <w:lang w:eastAsia="zh-CN"/>
        </w:rPr>
        <w:t>Yue Yue</w:t>
      </w:r>
      <w:r>
        <w:rPr>
          <w:rFonts w:ascii="Times New Roman" w:hAnsi="Times New Roman" w:cs="Times New Roman"/>
        </w:rPr>
        <w:t xml:space="preserve">. I'm </w:t>
      </w:r>
      <w:r>
        <w:rPr>
          <w:rFonts w:ascii="Times New Roman" w:hAnsi="Times New Roman" w:cs="Times New Roman"/>
          <w:lang w:eastAsia="zh-CN"/>
        </w:rPr>
        <w:t xml:space="preserve">22 years old, studying computer science at UM, </w:t>
      </w:r>
      <w:r>
        <w:rPr>
          <w:rFonts w:ascii="Times New Roman" w:hAnsi="Times New Roman" w:cs="Times New Roman"/>
        </w:rPr>
        <w:t>currently in my sixth semester</w:t>
      </w:r>
      <w:r>
        <w:rPr>
          <w:rFonts w:ascii="Times New Roman" w:hAnsi="Times New Roman" w:cs="Times New Roman"/>
          <w:lang w:eastAsia="zh-CN"/>
        </w:rPr>
        <w:t xml:space="preserve">, and </w:t>
      </w:r>
      <w:r>
        <w:rPr>
          <w:rFonts w:ascii="Times New Roman" w:hAnsi="Times New Roman" w:cs="Times New Roman"/>
        </w:rPr>
        <w:t>have no overseas experience</w:t>
      </w:r>
      <w:r>
        <w:rPr>
          <w:rFonts w:ascii="Times New Roman" w:hAnsi="Times New Roman" w:cs="Times New Roman"/>
          <w:lang w:eastAsia="zh-CN"/>
        </w:rPr>
        <w:t>.</w:t>
      </w:r>
    </w:p>
    <w:p w14:paraId="7BFB445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(00:01:25): Okay. We're next.</w:t>
      </w:r>
    </w:p>
    <w:p w14:paraId="67D0783D">
      <w:pPr>
        <w:jc w:val="both"/>
        <w:rPr>
          <w:rFonts w:ascii="Times New Roman" w:hAnsi="Times New Roman" w:cs="Times New Roman"/>
          <w:lang w:eastAsia="zh-CN"/>
        </w:rPr>
      </w:pPr>
      <w:r>
        <w:rPr>
          <w:rFonts w:ascii="Times New Roman" w:hAnsi="Times New Roman" w:cs="Times New Roman"/>
        </w:rPr>
        <w:t>Olivia(00:01:51): My name is Olivia</w:t>
      </w:r>
      <w:r>
        <w:rPr>
          <w:rFonts w:ascii="Times New Roman" w:hAnsi="Times New Roman" w:cs="Times New Roman"/>
          <w:lang w:eastAsia="zh-CN"/>
        </w:rPr>
        <w:t xml:space="preserve">. I </w:t>
      </w:r>
      <w:r>
        <w:rPr>
          <w:rFonts w:ascii="Times New Roman" w:hAnsi="Times New Roman" w:cs="Times New Roman"/>
        </w:rPr>
        <w:t xml:space="preserve">am 22 years old and </w:t>
      </w:r>
      <w:r>
        <w:rPr>
          <w:rFonts w:ascii="Times New Roman" w:hAnsi="Times New Roman" w:cs="Times New Roman"/>
          <w:lang w:eastAsia="zh-CN"/>
        </w:rPr>
        <w:t xml:space="preserve">in my </w:t>
      </w:r>
      <w:r>
        <w:rPr>
          <w:rFonts w:ascii="Times New Roman" w:hAnsi="Times New Roman" w:cs="Times New Roman"/>
        </w:rPr>
        <w:t xml:space="preserve">7th semester at </w:t>
      </w:r>
      <w:r>
        <w:rPr>
          <w:rFonts w:ascii="Times New Roman" w:hAnsi="Times New Roman" w:cs="Times New Roman"/>
          <w:lang w:eastAsia="zh-CN"/>
        </w:rPr>
        <w:t>UPM, majoring in Human Development Science</w:t>
      </w:r>
      <w:r>
        <w:rPr>
          <w:rFonts w:ascii="Times New Roman" w:hAnsi="Times New Roman" w:cs="Times New Roman"/>
        </w:rPr>
        <w:t xml:space="preserve">. Before coming to Malaysia, I had no overseas experience, but </w:t>
      </w:r>
      <w:r>
        <w:rPr>
          <w:rFonts w:ascii="Times New Roman" w:hAnsi="Times New Roman" w:cs="Times New Roman"/>
          <w:lang w:eastAsia="zh-CN"/>
        </w:rPr>
        <w:t>I</w:t>
      </w:r>
      <w:r>
        <w:rPr>
          <w:rFonts w:ascii="Times New Roman" w:hAnsi="Times New Roman" w:cs="Times New Roman"/>
        </w:rPr>
        <w:t xml:space="preserve"> have been exposed to foreigners since childhood</w:t>
      </w:r>
      <w:r>
        <w:rPr>
          <w:rFonts w:ascii="Times New Roman" w:hAnsi="Times New Roman" w:cs="Times New Roman"/>
          <w:lang w:eastAsia="zh-CN"/>
        </w:rPr>
        <w:t>.</w:t>
      </w:r>
    </w:p>
    <w:p w14:paraId="49953D6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(00:02:17): Okay, we'll go next.</w:t>
      </w:r>
    </w:p>
    <w:p w14:paraId="0C804324">
      <w:pPr>
        <w:jc w:val="both"/>
        <w:rPr>
          <w:rFonts w:ascii="Times New Roman" w:hAnsi="Times New Roman" w:cs="Times New Roman"/>
          <w:lang w:eastAsia="zh-CN"/>
        </w:rPr>
      </w:pPr>
      <w:r>
        <w:rPr>
          <w:rFonts w:ascii="Times New Roman" w:hAnsi="Times New Roman" w:cs="Times New Roman"/>
        </w:rPr>
        <w:t xml:space="preserve">JiaJingte(00:02:39): </w:t>
      </w:r>
      <w:r>
        <w:rPr>
          <w:rFonts w:ascii="Times New Roman" w:hAnsi="Times New Roman" w:cs="Times New Roman"/>
          <w:lang w:eastAsia="zh-CN"/>
        </w:rPr>
        <w:t xml:space="preserve">My name is Jing. I'm 22 years old and studying musicology at Sunway. I am currently in my 6th semester and have </w:t>
      </w:r>
      <w:r>
        <w:rPr>
          <w:rFonts w:ascii="Times New Roman" w:hAnsi="Times New Roman" w:cs="Times New Roman"/>
        </w:rPr>
        <w:t>no overseas experience</w:t>
      </w:r>
      <w:r>
        <w:rPr>
          <w:rFonts w:ascii="Times New Roman" w:hAnsi="Times New Roman" w:cs="Times New Roman"/>
          <w:lang w:eastAsia="zh-CN"/>
        </w:rPr>
        <w:t>.</w:t>
      </w:r>
    </w:p>
    <w:p w14:paraId="0F5E22B4">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(00:03:16): Okay! Thank you for introducing yourselves</w:t>
      </w:r>
      <w:r>
        <w:rPr>
          <w:rFonts w:ascii="Times New Roman" w:hAnsi="Times New Roman" w:cs="Times New Roman"/>
          <w:lang w:eastAsia="zh-CN"/>
        </w:rPr>
        <w:t xml:space="preserve">. Initially, there were six of us, but </w:t>
      </w:r>
      <w:r>
        <w:rPr>
          <w:rFonts w:ascii="Times New Roman" w:hAnsi="Times New Roman" w:cs="Times New Roman"/>
        </w:rPr>
        <w:t>another UCSI student</w:t>
      </w:r>
      <w:r>
        <w:rPr>
          <w:rFonts w:ascii="Times New Roman" w:hAnsi="Times New Roman" w:cs="Times New Roman"/>
          <w:lang w:eastAsia="zh-CN"/>
        </w:rPr>
        <w:t xml:space="preserve"> </w:t>
      </w:r>
      <w:r>
        <w:rPr>
          <w:rFonts w:ascii="Times New Roman" w:hAnsi="Times New Roman" w:cs="Times New Roman"/>
        </w:rPr>
        <w:t xml:space="preserve">can't be contacted and </w:t>
      </w:r>
      <w:r>
        <w:rPr>
          <w:rFonts w:ascii="Times New Roman" w:hAnsi="Times New Roman" w:cs="Times New Roman"/>
          <w:lang w:eastAsia="zh-CN"/>
        </w:rPr>
        <w:t xml:space="preserve">may come in later, </w:t>
      </w:r>
      <w:r>
        <w:rPr>
          <w:rFonts w:ascii="Times New Roman" w:hAnsi="Times New Roman" w:cs="Times New Roman"/>
        </w:rPr>
        <w:t>so there are currently five of us in the discussion</w:t>
      </w:r>
      <w:r>
        <w:rPr>
          <w:rFonts w:ascii="Times New Roman" w:hAnsi="Times New Roman" w:cs="Times New Roman"/>
          <w:lang w:eastAsia="zh-CN"/>
        </w:rPr>
        <w:t xml:space="preserve">. </w:t>
      </w:r>
      <w:r>
        <w:rPr>
          <w:rFonts w:ascii="Times New Roman" w:hAnsi="Times New Roman" w:cs="Times New Roman"/>
        </w:rPr>
        <w:t xml:space="preserve">Next, you can speak in order, or you can talk </w:t>
      </w:r>
      <w:r>
        <w:rPr>
          <w:rFonts w:ascii="Times New Roman" w:hAnsi="Times New Roman" w:cs="Times New Roman"/>
          <w:lang w:eastAsia="zh-CN"/>
        </w:rPr>
        <w:t xml:space="preserve">out of order. </w:t>
      </w:r>
      <w:r>
        <w:rPr>
          <w:rFonts w:ascii="Times New Roman" w:hAnsi="Times New Roman" w:cs="Times New Roman"/>
        </w:rPr>
        <w:t>What is your motivation for coming to Malaysia to study</w:t>
      </w:r>
      <w:r>
        <w:rPr>
          <w:rFonts w:ascii="Times New Roman" w:hAnsi="Times New Roman" w:cs="Times New Roman"/>
          <w:lang w:eastAsia="zh-CN"/>
        </w:rPr>
        <w:t xml:space="preserve">? What </w:t>
      </w:r>
      <w:r>
        <w:rPr>
          <w:rFonts w:ascii="Times New Roman" w:hAnsi="Times New Roman" w:cs="Times New Roman"/>
        </w:rPr>
        <w:t>made you all choose to go to Malaysia for your undergraduate studies</w:t>
      </w:r>
      <w:r>
        <w:rPr>
          <w:rFonts w:ascii="Times New Roman" w:hAnsi="Times New Roman" w:cs="Times New Roman"/>
          <w:lang w:eastAsia="zh-CN"/>
        </w:rPr>
        <w:t xml:space="preserve">? YouZi, </w:t>
      </w:r>
      <w:r>
        <w:rPr>
          <w:rFonts w:ascii="Times New Roman" w:hAnsi="Times New Roman" w:cs="Times New Roman"/>
        </w:rPr>
        <w:t>are you first?</w:t>
      </w:r>
    </w:p>
    <w:p w14:paraId="54DEB6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s>
        <w:spacing w:beforeLines="0" w:after="200" w:afterLines="0" w:line="288" w:lineRule="auto"/>
        <w:jc w:val="both"/>
        <w:rPr>
          <w:rFonts w:ascii="Times New Roman" w:hAnsi="Times New Roman" w:cs="Times New Roman"/>
        </w:rPr>
      </w:pPr>
      <w:r>
        <w:rPr>
          <w:rFonts w:ascii="Times New Roman" w:hAnsi="Times New Roman" w:cs="Times New Roman"/>
          <w:lang w:eastAsia="zh-CN"/>
        </w:rPr>
        <w:t>ZhangTianyou</w:t>
      </w:r>
      <w:r>
        <w:rPr>
          <w:rFonts w:ascii="Times New Roman" w:hAnsi="Times New Roman" w:cs="Times New Roman"/>
        </w:rPr>
        <w:t xml:space="preserve">(00:04:07): Yes. </w:t>
      </w:r>
      <w:r>
        <w:rPr>
          <w:rFonts w:hint="eastAsia" w:ascii="Times New Roman" w:hAnsi="Times New Roman"/>
          <w:color w:val="auto"/>
          <w:sz w:val="22"/>
          <w:szCs w:val="24"/>
        </w:rPr>
        <w:t>In high school, I learned about the benefits and drawbacks of studying abroad vs attending a domestic university. I also planned to go abroad.</w:t>
      </w:r>
      <w:r>
        <w:rPr>
          <w:rFonts w:hint="eastAsia" w:ascii="Times New Roman" w:hAnsi="Times New Roman"/>
          <w:color w:val="auto"/>
          <w:sz w:val="22"/>
          <w:szCs w:val="24"/>
          <w:lang w:val="en-US" w:eastAsia="zh-CN"/>
        </w:rPr>
        <w:t xml:space="preserve"> </w:t>
      </w:r>
      <w:r>
        <w:rPr>
          <w:rFonts w:ascii="Times New Roman" w:hAnsi="Times New Roman" w:cs="Times New Roman"/>
        </w:rPr>
        <w:t xml:space="preserve">The </w:t>
      </w:r>
      <w:r>
        <w:rPr>
          <w:rFonts w:ascii="Times New Roman" w:hAnsi="Times New Roman" w:cs="Times New Roman"/>
          <w:lang w:eastAsia="zh-CN"/>
        </w:rPr>
        <w:t xml:space="preserve">most </w:t>
      </w:r>
      <w:r>
        <w:rPr>
          <w:rFonts w:ascii="Times New Roman" w:hAnsi="Times New Roman" w:cs="Times New Roman"/>
        </w:rPr>
        <w:t>popular countries to study abroad</w:t>
      </w:r>
      <w:r>
        <w:rPr>
          <w:rFonts w:ascii="Times New Roman" w:hAnsi="Times New Roman" w:cs="Times New Roman"/>
          <w:lang w:eastAsia="zh-CN"/>
        </w:rPr>
        <w:t xml:space="preserve"> nowadays are Canada, the UK, the USA, Singapore,</w:t>
      </w:r>
      <w:r>
        <w:rPr>
          <w:rFonts w:ascii="Times New Roman" w:hAnsi="Times New Roman" w:cs="Times New Roman"/>
        </w:rPr>
        <w:t xml:space="preserve"> </w:t>
      </w:r>
      <w:r>
        <w:rPr>
          <w:rFonts w:ascii="Times New Roman" w:hAnsi="Times New Roman" w:cs="Times New Roman"/>
          <w:lang w:eastAsia="zh-CN"/>
        </w:rPr>
        <w:t>and so on.</w:t>
      </w:r>
      <w:r>
        <w:rPr>
          <w:rFonts w:ascii="Times New Roman" w:hAnsi="Times New Roman" w:cs="Times New Roman"/>
        </w:rPr>
        <w:t xml:space="preserve"> In comparison, I chose </w:t>
      </w:r>
      <w:r>
        <w:rPr>
          <w:rFonts w:hint="eastAsia" w:ascii="Times New Roman" w:hAnsi="Times New Roman" w:cs="Times New Roman"/>
          <w:lang w:val="en-US" w:eastAsia="zh-CN"/>
        </w:rPr>
        <w:t xml:space="preserve">to study in </w:t>
      </w:r>
      <w:r>
        <w:rPr>
          <w:rFonts w:ascii="Times New Roman" w:hAnsi="Times New Roman" w:cs="Times New Roman"/>
        </w:rPr>
        <w:t xml:space="preserve">Malaysia because it is more cost-effective, and the cost of living and tuition costs are lower compared to other countries. </w:t>
      </w:r>
      <w:r>
        <w:rPr>
          <w:rFonts w:hint="eastAsia" w:ascii="Times New Roman" w:hAnsi="Times New Roman"/>
          <w:color w:val="auto"/>
          <w:sz w:val="22"/>
          <w:szCs w:val="24"/>
        </w:rPr>
        <w:t>In addition, the quality of education is likewise higher. So, I chose to study in Malaysia.</w:t>
      </w:r>
    </w:p>
    <w:p w14:paraId="5065C04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(00:05:17): </w:t>
      </w:r>
      <w:r>
        <w:rPr>
          <w:rFonts w:ascii="Times New Roman" w:hAnsi="Times New Roman" w:cs="Times New Roman"/>
          <w:lang w:eastAsia="zh-CN"/>
        </w:rPr>
        <w:t xml:space="preserve">Yue Yue, did </w:t>
      </w:r>
      <w:r>
        <w:rPr>
          <w:rFonts w:ascii="Times New Roman" w:hAnsi="Times New Roman" w:cs="Times New Roman"/>
        </w:rPr>
        <w:t xml:space="preserve">you and </w:t>
      </w:r>
      <w:r>
        <w:rPr>
          <w:rFonts w:ascii="Times New Roman" w:hAnsi="Times New Roman" w:cs="Times New Roman"/>
          <w:lang w:eastAsia="zh-CN"/>
        </w:rPr>
        <w:t xml:space="preserve"> YouZi </w:t>
      </w:r>
      <w:r>
        <w:rPr>
          <w:rFonts w:ascii="Times New Roman" w:hAnsi="Times New Roman" w:cs="Times New Roman"/>
        </w:rPr>
        <w:t>choose to study in Malaysia for similar reasons? Or do you have something to add?</w:t>
      </w:r>
    </w:p>
    <w:p w14:paraId="5E08EB51">
      <w:pPr>
        <w:jc w:val="both"/>
        <w:rPr>
          <w:rFonts w:hint="eastAsia" w:ascii="Times New Roman" w:hAnsi="Times New Roman" w:cs="Times New Roman"/>
        </w:rPr>
      </w:pPr>
      <w:r>
        <w:rPr>
          <w:rFonts w:ascii="Times New Roman" w:hAnsi="Times New Roman" w:cs="Times New Roman"/>
          <w:lang w:eastAsia="zh-CN"/>
        </w:rPr>
        <w:t>Zou Yue</w:t>
      </w:r>
      <w:r>
        <w:rPr>
          <w:rFonts w:ascii="Times New Roman" w:hAnsi="Times New Roman" w:cs="Times New Roman"/>
        </w:rPr>
        <w:t xml:space="preserve">(00:05:26): </w:t>
      </w:r>
      <w:r>
        <w:rPr>
          <w:rFonts w:hint="eastAsia" w:ascii="Times New Roman" w:hAnsi="Times New Roman" w:cs="Times New Roman"/>
        </w:rPr>
        <w:t xml:space="preserve">Because I might not be able to attend or even have the opportunity to study at a well-regarded university in my native country. However, there is a lower requirement to study at a reputable university in Malaysia. </w:t>
      </w:r>
    </w:p>
    <w:p w14:paraId="72EB004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(00:05:52): </w:t>
      </w:r>
      <w:r>
        <w:rPr>
          <w:rFonts w:ascii="Times New Roman" w:hAnsi="Times New Roman" w:cs="Times New Roman"/>
          <w:lang w:eastAsia="zh-CN"/>
        </w:rPr>
        <w:t>Indeed, it</w:t>
      </w:r>
      <w:r>
        <w:rPr>
          <w:rFonts w:ascii="Times New Roman" w:hAnsi="Times New Roman" w:cs="Times New Roman"/>
        </w:rPr>
        <w:t>'s another better option for us.</w:t>
      </w:r>
    </w:p>
    <w:p w14:paraId="2D8066AD">
      <w:pPr>
        <w:jc w:val="both"/>
        <w:rPr>
          <w:rFonts w:ascii="Times New Roman" w:hAnsi="Times New Roman" w:cs="Times New Roman"/>
          <w:lang w:eastAsia="zh-CN"/>
        </w:rPr>
      </w:pPr>
      <w:r>
        <w:rPr>
          <w:rFonts w:ascii="Times New Roman" w:hAnsi="Times New Roman" w:cs="Times New Roman"/>
          <w:lang w:eastAsia="zh-CN"/>
        </w:rPr>
        <w:t>Zou Yue</w:t>
      </w:r>
      <w:r>
        <w:rPr>
          <w:rFonts w:ascii="Times New Roman" w:hAnsi="Times New Roman" w:cs="Times New Roman"/>
        </w:rPr>
        <w:t xml:space="preserve">(00:06:02): Yes, there is also the issue of affordability. </w:t>
      </w:r>
      <w:r>
        <w:rPr>
          <w:rFonts w:ascii="Times New Roman" w:hAnsi="Times New Roman" w:cs="Times New Roman"/>
          <w:lang w:eastAsia="zh-CN"/>
        </w:rPr>
        <w:t xml:space="preserve">Studying </w:t>
      </w:r>
      <w:r>
        <w:rPr>
          <w:rFonts w:ascii="Times New Roman" w:hAnsi="Times New Roman" w:cs="Times New Roman"/>
        </w:rPr>
        <w:t>in Malaysia is very close to my home</w:t>
      </w:r>
      <w:r>
        <w:rPr>
          <w:rFonts w:ascii="Times New Roman" w:hAnsi="Times New Roman" w:cs="Times New Roman"/>
          <w:lang w:eastAsia="zh-CN"/>
        </w:rPr>
        <w:t>; airfare, tuition fees, and daily expenses are cheaper.</w:t>
      </w:r>
    </w:p>
    <w:p w14:paraId="76DF0B7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(00:06:22): </w:t>
      </w:r>
      <w:r>
        <w:rPr>
          <w:rFonts w:ascii="Times New Roman" w:hAnsi="Times New Roman" w:cs="Times New Roman"/>
          <w:lang w:eastAsia="zh-CN"/>
        </w:rPr>
        <w:t>It's really better value for money</w:t>
      </w:r>
      <w:r>
        <w:rPr>
          <w:rFonts w:ascii="Times New Roman" w:hAnsi="Times New Roman" w:cs="Times New Roman"/>
        </w:rPr>
        <w:t>. What about you, Ol</w:t>
      </w:r>
      <w:r>
        <w:rPr>
          <w:rFonts w:ascii="Times New Roman" w:hAnsi="Times New Roman" w:cs="Times New Roman"/>
          <w:lang w:eastAsia="zh-CN"/>
        </w:rPr>
        <w:t>ivia</w:t>
      </w:r>
      <w:r>
        <w:rPr>
          <w:rFonts w:ascii="Times New Roman" w:hAnsi="Times New Roman" w:cs="Times New Roman"/>
        </w:rPr>
        <w:t>?</w:t>
      </w:r>
    </w:p>
    <w:p w14:paraId="67144EF6">
      <w:pPr>
        <w:jc w:val="both"/>
        <w:rPr>
          <w:rFonts w:hint="default" w:ascii="Times New Roman" w:hAnsi="Times New Roman" w:cs="Times New Roman"/>
          <w:lang w:val="en-US" w:eastAsia="zh-CN"/>
        </w:rPr>
      </w:pPr>
      <w:r>
        <w:rPr>
          <w:rFonts w:ascii="Times New Roman" w:hAnsi="Times New Roman" w:cs="Times New Roman"/>
        </w:rPr>
        <w:t xml:space="preserve">Olivia(00:06:27): I think </w:t>
      </w:r>
      <w:r>
        <w:rPr>
          <w:rFonts w:ascii="Times New Roman" w:hAnsi="Times New Roman" w:cs="Times New Roman"/>
          <w:lang w:eastAsia="zh-CN"/>
        </w:rPr>
        <w:t xml:space="preserve">the first thing is the </w:t>
      </w:r>
      <w:r>
        <w:rPr>
          <w:rFonts w:ascii="Times New Roman" w:hAnsi="Times New Roman" w:cs="Times New Roman"/>
        </w:rPr>
        <w:t xml:space="preserve">safety. Compared to going to Europe or America, where you can be </w:t>
      </w:r>
      <w:r>
        <w:rPr>
          <w:rFonts w:ascii="Times New Roman" w:hAnsi="Times New Roman" w:cs="Times New Roman"/>
          <w:lang w:eastAsia="zh-CN"/>
        </w:rPr>
        <w:t xml:space="preserve">shot at </w:t>
      </w:r>
      <w:r>
        <w:rPr>
          <w:rFonts w:ascii="Times New Roman" w:hAnsi="Times New Roman" w:cs="Times New Roman"/>
        </w:rPr>
        <w:t>any time</w:t>
      </w:r>
      <w:r>
        <w:rPr>
          <w:rFonts w:ascii="Times New Roman" w:hAnsi="Times New Roman" w:cs="Times New Roman"/>
          <w:lang w:eastAsia="zh-CN"/>
        </w:rPr>
        <w:t xml:space="preserve">, </w:t>
      </w:r>
      <w:r>
        <w:rPr>
          <w:rFonts w:ascii="Times New Roman" w:hAnsi="Times New Roman" w:cs="Times New Roman"/>
        </w:rPr>
        <w:t xml:space="preserve">I think it's relatively safe here. The second is that apart from the language requirement for admission, there </w:t>
      </w:r>
      <w:r>
        <w:rPr>
          <w:rFonts w:ascii="Times New Roman" w:hAnsi="Times New Roman" w:cs="Times New Roman"/>
          <w:lang w:eastAsia="zh-CN"/>
        </w:rPr>
        <w:t xml:space="preserve">are many </w:t>
      </w:r>
      <w:r>
        <w:rPr>
          <w:rFonts w:hint="eastAsia" w:ascii="Times New Roman" w:hAnsi="Times New Roman" w:cs="Times New Roman"/>
          <w:lang w:val="en-US" w:eastAsia="zh-CN"/>
        </w:rPr>
        <w:t xml:space="preserve">Malaysian </w:t>
      </w:r>
      <w:r>
        <w:rPr>
          <w:rFonts w:ascii="Times New Roman" w:hAnsi="Times New Roman" w:cs="Times New Roman"/>
          <w:lang w:eastAsia="zh-CN"/>
        </w:rPr>
        <w:t xml:space="preserve">Chinese and international </w:t>
      </w:r>
      <w:r>
        <w:rPr>
          <w:rFonts w:hint="eastAsia" w:ascii="Times New Roman" w:hAnsi="Times New Roman" w:cs="Times New Roman"/>
          <w:lang w:val="en-US" w:eastAsia="zh-CN"/>
        </w:rPr>
        <w:t xml:space="preserve">Chinese </w:t>
      </w:r>
      <w:r>
        <w:rPr>
          <w:rFonts w:ascii="Times New Roman" w:hAnsi="Times New Roman" w:cs="Times New Roman"/>
          <w:lang w:eastAsia="zh-CN"/>
        </w:rPr>
        <w:t xml:space="preserve">students in our </w:t>
      </w:r>
      <w:r>
        <w:rPr>
          <w:rFonts w:ascii="Times New Roman" w:hAnsi="Times New Roman" w:cs="Times New Roman"/>
        </w:rPr>
        <w:t>daily lives</w:t>
      </w:r>
      <w:r>
        <w:rPr>
          <w:rFonts w:ascii="Times New Roman" w:hAnsi="Times New Roman" w:cs="Times New Roman"/>
          <w:lang w:eastAsia="zh-CN"/>
        </w:rPr>
        <w:t xml:space="preserve">, so </w:t>
      </w:r>
      <w:r>
        <w:rPr>
          <w:rFonts w:ascii="Times New Roman" w:hAnsi="Times New Roman" w:cs="Times New Roman"/>
        </w:rPr>
        <w:t xml:space="preserve">you don't have to worry about speaking English or being unable to understand </w:t>
      </w:r>
      <w:r>
        <w:rPr>
          <w:rFonts w:ascii="Times New Roman" w:hAnsi="Times New Roman" w:cs="Times New Roman"/>
          <w:lang w:eastAsia="zh-CN"/>
        </w:rPr>
        <w:t xml:space="preserve">or </w:t>
      </w:r>
      <w:r>
        <w:rPr>
          <w:rFonts w:ascii="Times New Roman" w:hAnsi="Times New Roman" w:cs="Times New Roman"/>
        </w:rPr>
        <w:t>communicate with each other</w:t>
      </w:r>
      <w:r>
        <w:rPr>
          <w:rFonts w:ascii="Times New Roman" w:hAnsi="Times New Roman" w:cs="Times New Roman"/>
          <w:lang w:eastAsia="zh-CN"/>
        </w:rPr>
        <w:t xml:space="preserve">. </w:t>
      </w:r>
      <w:r>
        <w:rPr>
          <w:rFonts w:hint="default" w:ascii="Times New Roman" w:hAnsi="Times New Roman" w:cs="Times New Roman"/>
          <w:lang w:val="en-US" w:eastAsia="zh-CN"/>
        </w:rPr>
        <w:t>The third is that I saw the television show Little Nyonya while I was a high school student. The Nyonya culture of Malaysia fascinated me. Because some of its clothes and food are really wonderful, I was curious to find out more. It is now a wish fulfilled as well. I visited Malacca to get a taste of Southeast Asian culture. In addition, a student mentioned just recently that there isn't much domestic volume. You might not be able to utilize your own test results to gain admission to a reputable university in the nation, but you can apply here to receive a QS ranking of the comparably best universities.</w:t>
      </w:r>
    </w:p>
    <w:p w14:paraId="4CAA3789">
      <w:pPr>
        <w:jc w:val="both"/>
        <w:rPr>
          <w:rFonts w:ascii="Times New Roman" w:hAnsi="Times New Roman" w:cs="Times New Roman"/>
        </w:rPr>
      </w:pPr>
    </w:p>
    <w:p w14:paraId="58B27D68">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(00:08:00): Okay, thank you for sharing, Jing. Do you have anything to add? Based on what the previous three students discussed, do you have any other reasons for coming to Malaysia?</w:t>
      </w:r>
    </w:p>
    <w:p w14:paraId="2FE3162E">
      <w:pPr>
        <w:jc w:val="both"/>
        <w:rPr>
          <w:rFonts w:ascii="Times New Roman" w:hAnsi="Times New Roman" w:cs="Times New Roman"/>
        </w:rPr>
      </w:pPr>
      <w:r>
        <w:rPr>
          <w:rFonts w:ascii="Times New Roman" w:hAnsi="Times New Roman" w:cs="Times New Roman"/>
        </w:rPr>
        <w:t xml:space="preserve">JiaJingte (00:08:09): no. The previous students </w:t>
      </w:r>
      <w:r>
        <w:rPr>
          <w:rFonts w:ascii="Times New Roman" w:hAnsi="Times New Roman" w:cs="Times New Roman"/>
          <w:lang w:eastAsia="zh-CN"/>
        </w:rPr>
        <w:t>have</w:t>
      </w:r>
      <w:r>
        <w:rPr>
          <w:rFonts w:ascii="Times New Roman" w:hAnsi="Times New Roman" w:cs="Times New Roman"/>
        </w:rPr>
        <w:t xml:space="preserve"> made very good points, and I'm probably the same for </w:t>
      </w:r>
      <w:r>
        <w:rPr>
          <w:rFonts w:ascii="Times New Roman" w:hAnsi="Times New Roman" w:cs="Times New Roman"/>
          <w:lang w:eastAsia="zh-CN"/>
        </w:rPr>
        <w:t xml:space="preserve">those </w:t>
      </w:r>
      <w:r>
        <w:rPr>
          <w:rFonts w:ascii="Times New Roman" w:hAnsi="Times New Roman" w:cs="Times New Roman"/>
        </w:rPr>
        <w:t>reasons.</w:t>
      </w:r>
    </w:p>
    <w:p w14:paraId="35DEB915">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(00:08:16): Okay</w:t>
      </w:r>
      <w:r>
        <w:rPr>
          <w:rFonts w:ascii="Times New Roman" w:hAnsi="Times New Roman" w:cs="Times New Roman"/>
          <w:lang w:eastAsia="zh-CN"/>
        </w:rPr>
        <w:t xml:space="preserve">. </w:t>
      </w:r>
      <w:r>
        <w:rPr>
          <w:rFonts w:ascii="Times New Roman" w:hAnsi="Times New Roman" w:cs="Times New Roman"/>
        </w:rPr>
        <w:t xml:space="preserve">Then our next </w:t>
      </w:r>
      <w:r>
        <w:rPr>
          <w:rFonts w:ascii="Times New Roman" w:hAnsi="Times New Roman" w:cs="Times New Roman"/>
          <w:lang w:eastAsia="zh-CN"/>
        </w:rPr>
        <w:t>question</w:t>
      </w:r>
      <w:r>
        <w:rPr>
          <w:rFonts w:ascii="Times New Roman" w:hAnsi="Times New Roman" w:cs="Times New Roman"/>
        </w:rPr>
        <w:t xml:space="preserve">, for example, like </w:t>
      </w:r>
      <w:r>
        <w:rPr>
          <w:rFonts w:ascii="Times New Roman" w:hAnsi="Times New Roman" w:cs="Times New Roman"/>
          <w:lang w:eastAsia="zh-CN"/>
        </w:rPr>
        <w:t xml:space="preserve">more and more, </w:t>
      </w:r>
      <w:r>
        <w:rPr>
          <w:rFonts w:ascii="Times New Roman" w:hAnsi="Times New Roman" w:cs="Times New Roman"/>
        </w:rPr>
        <w:t xml:space="preserve">you mentioned that the opportunities here are greater, in the country, it may be difficult to go to such a good </w:t>
      </w:r>
      <w:r>
        <w:rPr>
          <w:rFonts w:hint="eastAsia" w:ascii="Times New Roman" w:hAnsi="Times New Roman" w:cs="Times New Roman"/>
          <w:lang w:eastAsia="zh-CN"/>
        </w:rPr>
        <w:t>university</w:t>
      </w:r>
      <w:r>
        <w:rPr>
          <w:rFonts w:ascii="Times New Roman" w:hAnsi="Times New Roman" w:cs="Times New Roman"/>
        </w:rPr>
        <w:t xml:space="preserve"> that you come before you must do some </w:t>
      </w:r>
      <w:r>
        <w:rPr>
          <w:rFonts w:ascii="Times New Roman" w:hAnsi="Times New Roman" w:cs="Times New Roman"/>
          <w:lang w:eastAsia="zh-CN"/>
        </w:rPr>
        <w:t xml:space="preserve">study and life </w:t>
      </w:r>
      <w:r>
        <w:rPr>
          <w:rFonts w:ascii="Times New Roman" w:hAnsi="Times New Roman" w:cs="Times New Roman"/>
        </w:rPr>
        <w:t>preparation? For example, were you enrolled in some language courses before coming to understand life in Malaysia</w:t>
      </w:r>
      <w:r>
        <w:rPr>
          <w:rFonts w:ascii="Times New Roman" w:hAnsi="Times New Roman" w:cs="Times New Roman"/>
          <w:lang w:eastAsia="zh-CN"/>
        </w:rPr>
        <w:t>?</w:t>
      </w:r>
    </w:p>
    <w:p w14:paraId="39F6FAE5">
      <w:pPr>
        <w:jc w:val="both"/>
        <w:rPr>
          <w:rFonts w:ascii="Times New Roman" w:hAnsi="Times New Roman" w:cs="Times New Roman"/>
        </w:rPr>
      </w:pPr>
      <w:r>
        <w:rPr>
          <w:rFonts w:ascii="Times New Roman" w:hAnsi="Times New Roman" w:cs="Times New Roman"/>
          <w:lang w:eastAsia="zh-CN"/>
        </w:rPr>
        <w:t>Zou Yue</w:t>
      </w:r>
      <w:r>
        <w:rPr>
          <w:rFonts w:ascii="Times New Roman" w:hAnsi="Times New Roman" w:cs="Times New Roman"/>
        </w:rPr>
        <w:t>(00:08:43): I</w:t>
      </w:r>
      <w:r>
        <w:rPr>
          <w:rFonts w:ascii="Times New Roman" w:hAnsi="Times New Roman" w:cs="Times New Roman"/>
          <w:lang w:eastAsia="zh-CN"/>
        </w:rPr>
        <w:t xml:space="preserve">t's just going over the </w:t>
      </w:r>
      <w:r>
        <w:rPr>
          <w:rFonts w:ascii="Times New Roman" w:hAnsi="Times New Roman" w:cs="Times New Roman"/>
        </w:rPr>
        <w:t xml:space="preserve">admission criteria here and whether I can get into my </w:t>
      </w:r>
      <w:r>
        <w:rPr>
          <w:rFonts w:ascii="Times New Roman" w:hAnsi="Times New Roman" w:cs="Times New Roman"/>
          <w:lang w:eastAsia="zh-CN"/>
        </w:rPr>
        <w:t xml:space="preserve">favourite </w:t>
      </w:r>
      <w:r>
        <w:rPr>
          <w:rFonts w:ascii="Times New Roman" w:hAnsi="Times New Roman" w:cs="Times New Roman"/>
        </w:rPr>
        <w:t xml:space="preserve">major </w:t>
      </w:r>
      <w:r>
        <w:rPr>
          <w:rFonts w:ascii="Times New Roman" w:hAnsi="Times New Roman" w:cs="Times New Roman"/>
          <w:lang w:eastAsia="zh-CN"/>
        </w:rPr>
        <w:t xml:space="preserve">and </w:t>
      </w:r>
      <w:r>
        <w:rPr>
          <w:rFonts w:ascii="Times New Roman" w:hAnsi="Times New Roman" w:cs="Times New Roman"/>
        </w:rPr>
        <w:t>university</w:t>
      </w:r>
      <w:r>
        <w:rPr>
          <w:rFonts w:ascii="Times New Roman" w:hAnsi="Times New Roman" w:cs="Times New Roman"/>
          <w:lang w:eastAsia="zh-CN"/>
        </w:rPr>
        <w:t xml:space="preserve">. Then, I also prepared </w:t>
      </w:r>
      <w:r>
        <w:rPr>
          <w:rFonts w:ascii="Times New Roman" w:hAnsi="Times New Roman" w:cs="Times New Roman"/>
        </w:rPr>
        <w:t xml:space="preserve">myself for my </w:t>
      </w:r>
      <w:r>
        <w:rPr>
          <w:rFonts w:ascii="Times New Roman" w:hAnsi="Times New Roman" w:cs="Times New Roman"/>
          <w:lang w:eastAsia="zh-CN"/>
        </w:rPr>
        <w:t xml:space="preserve">major in </w:t>
      </w:r>
      <w:r>
        <w:rPr>
          <w:rFonts w:ascii="Times New Roman" w:hAnsi="Times New Roman" w:cs="Times New Roman"/>
        </w:rPr>
        <w:t xml:space="preserve">advance, which meant reading the basic books for my major first. </w:t>
      </w:r>
      <w:r>
        <w:rPr>
          <w:rFonts w:ascii="Times New Roman" w:hAnsi="Times New Roman" w:cs="Times New Roman"/>
          <w:lang w:eastAsia="zh-CN"/>
        </w:rPr>
        <w:t xml:space="preserve">In addition, </w:t>
      </w:r>
      <w:r>
        <w:rPr>
          <w:rFonts w:ascii="Times New Roman" w:hAnsi="Times New Roman" w:cs="Times New Roman"/>
        </w:rPr>
        <w:t xml:space="preserve">I will go through the Little Red Book, Baidu, to </w:t>
      </w:r>
      <w:r>
        <w:rPr>
          <w:rFonts w:hint="eastAsia" w:ascii="Times New Roman" w:hAnsi="Times New Roman" w:cs="Times New Roman"/>
          <w:lang w:val="en-US" w:eastAsia="zh-CN"/>
        </w:rPr>
        <w:t xml:space="preserve">get some knowledge about </w:t>
      </w:r>
      <w:r>
        <w:rPr>
          <w:rFonts w:ascii="Times New Roman" w:hAnsi="Times New Roman" w:cs="Times New Roman"/>
        </w:rPr>
        <w:t>Malaysia.</w:t>
      </w:r>
    </w:p>
    <w:p w14:paraId="069E8A54">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(00:09:19): That's still quite a lot of preparation! What about you</w:t>
      </w:r>
      <w:r>
        <w:rPr>
          <w:rFonts w:ascii="Times New Roman" w:hAnsi="Times New Roman" w:cs="Times New Roman"/>
          <w:lang w:eastAsia="zh-CN"/>
        </w:rPr>
        <w:t>, YouZi?</w:t>
      </w:r>
    </w:p>
    <w:p w14:paraId="1D94FE10">
      <w:pPr>
        <w:jc w:val="both"/>
        <w:rPr>
          <w:rFonts w:ascii="Times New Roman" w:hAnsi="Times New Roman" w:cs="Times New Roman"/>
        </w:rPr>
      </w:pPr>
      <w:r>
        <w:rPr>
          <w:rFonts w:ascii="Times New Roman" w:hAnsi="Times New Roman" w:cs="Times New Roman"/>
          <w:lang w:eastAsia="zh-CN"/>
        </w:rPr>
        <w:t>ZhangTianyou</w:t>
      </w:r>
      <w:r>
        <w:rPr>
          <w:rFonts w:ascii="Times New Roman" w:hAnsi="Times New Roman" w:cs="Times New Roman"/>
        </w:rPr>
        <w:t xml:space="preserve">(00:09:31): </w:t>
      </w:r>
      <w:r>
        <w:rPr>
          <w:rFonts w:ascii="Times New Roman" w:hAnsi="Times New Roman" w:cs="Times New Roman"/>
          <w:lang w:eastAsia="zh-CN"/>
        </w:rPr>
        <w:t xml:space="preserve">I </w:t>
      </w:r>
      <w:r>
        <w:rPr>
          <w:rFonts w:ascii="Times New Roman" w:hAnsi="Times New Roman" w:cs="Times New Roman"/>
        </w:rPr>
        <w:t>didn't know much about Malaysia before, but after I decided to go to university there</w:t>
      </w:r>
      <w:r>
        <w:rPr>
          <w:rFonts w:ascii="Times New Roman" w:hAnsi="Times New Roman" w:cs="Times New Roman"/>
          <w:lang w:eastAsia="zh-CN"/>
        </w:rPr>
        <w:t xml:space="preserve">, I got </w:t>
      </w:r>
      <w:r>
        <w:rPr>
          <w:rFonts w:ascii="Times New Roman" w:hAnsi="Times New Roman" w:cs="Times New Roman"/>
        </w:rPr>
        <w:t>some information online.</w:t>
      </w:r>
    </w:p>
    <w:p w14:paraId="10CB472B">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(00:09:47): Do you have any academic expectations coming over here? For example, I would like to go through my undergraduate studies in Malaysia and then have further plans for further education</w:t>
      </w:r>
      <w:r>
        <w:rPr>
          <w:rFonts w:ascii="Times New Roman" w:hAnsi="Times New Roman" w:cs="Times New Roman"/>
          <w:lang w:eastAsia="zh-CN"/>
        </w:rPr>
        <w:t>.</w:t>
      </w:r>
    </w:p>
    <w:p w14:paraId="3C46EC2F">
      <w:pPr>
        <w:jc w:val="both"/>
        <w:rPr>
          <w:rFonts w:ascii="Times New Roman" w:hAnsi="Times New Roman" w:cs="Times New Roman"/>
        </w:rPr>
      </w:pPr>
      <w:r>
        <w:rPr>
          <w:rFonts w:ascii="Times New Roman" w:hAnsi="Times New Roman" w:cs="Times New Roman"/>
          <w:lang w:eastAsia="zh-CN"/>
        </w:rPr>
        <w:t xml:space="preserve">ZhangTianyou </w:t>
      </w:r>
      <w:r>
        <w:rPr>
          <w:rFonts w:ascii="Times New Roman" w:hAnsi="Times New Roman" w:cs="Times New Roman"/>
        </w:rPr>
        <w:t xml:space="preserve">(00:09:59): Yes. </w:t>
      </w:r>
      <w:r>
        <w:rPr>
          <w:rFonts w:ascii="Times New Roman" w:hAnsi="Times New Roman" w:cs="Times New Roman"/>
          <w:lang w:val="en-US" w:eastAsia="zh-CN"/>
        </w:rPr>
        <w:t>If I choose to utilize Malaysia as a stepping stone, I may intend to do that. I can then pursue postgraduate courses in a developed nation after completing my undergraduate degree.</w:t>
      </w:r>
    </w:p>
    <w:p w14:paraId="4D0F5A6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(00:10:16): It's really an excellent opportunity to apply to </w:t>
      </w:r>
      <w:r>
        <w:rPr>
          <w:rFonts w:ascii="Times New Roman" w:hAnsi="Times New Roman" w:cs="Times New Roman"/>
          <w:lang w:eastAsia="zh-CN"/>
        </w:rPr>
        <w:t>a university</w:t>
      </w:r>
      <w:r>
        <w:rPr>
          <w:rFonts w:ascii="Times New Roman" w:hAnsi="Times New Roman" w:cs="Times New Roman"/>
        </w:rPr>
        <w:t xml:space="preserve"> abroad. Okay, because of the time constraints, the previous question </w:t>
      </w:r>
      <w:r>
        <w:rPr>
          <w:rFonts w:ascii="Times New Roman" w:hAnsi="Times New Roman" w:cs="Times New Roman"/>
          <w:lang w:eastAsia="zh-CN"/>
        </w:rPr>
        <w:t xml:space="preserve">will be </w:t>
      </w:r>
      <w:r>
        <w:rPr>
          <w:rFonts w:ascii="Times New Roman" w:hAnsi="Times New Roman" w:cs="Times New Roman"/>
        </w:rPr>
        <w:t>everyone's participation because we will finish at 8:</w:t>
      </w:r>
      <w:r>
        <w:rPr>
          <w:rFonts w:ascii="Times New Roman" w:hAnsi="Times New Roman" w:cs="Times New Roman"/>
          <w:lang w:eastAsia="zh-CN"/>
        </w:rPr>
        <w:t>30 pm</w:t>
      </w:r>
      <w:r>
        <w:rPr>
          <w:rFonts w:ascii="Times New Roman" w:hAnsi="Times New Roman" w:cs="Times New Roman"/>
        </w:rPr>
        <w:t xml:space="preserve">, so let's </w:t>
      </w:r>
      <w:r>
        <w:rPr>
          <w:rFonts w:ascii="Times New Roman" w:hAnsi="Times New Roman" w:cs="Times New Roman"/>
          <w:lang w:eastAsia="zh-CN"/>
        </w:rPr>
        <w:t xml:space="preserve">move on to </w:t>
      </w:r>
      <w:r>
        <w:rPr>
          <w:rFonts w:ascii="Times New Roman" w:hAnsi="Times New Roman" w:cs="Times New Roman"/>
        </w:rPr>
        <w:t xml:space="preserve">the next </w:t>
      </w:r>
      <w:r>
        <w:rPr>
          <w:rFonts w:ascii="Times New Roman" w:hAnsi="Times New Roman" w:cs="Times New Roman"/>
          <w:lang w:eastAsia="zh-CN"/>
        </w:rPr>
        <w:t>question.</w:t>
      </w:r>
      <w:r>
        <w:rPr>
          <w:rFonts w:ascii="Times New Roman" w:hAnsi="Times New Roman" w:cs="Times New Roman"/>
        </w:rPr>
        <w:t xml:space="preserve"> Can you describe your initial experience when you first came to Malaysia to study?</w:t>
      </w:r>
    </w:p>
    <w:p w14:paraId="30B39EEA">
      <w:pPr>
        <w:jc w:val="both"/>
        <w:rPr>
          <w:rFonts w:ascii="Times New Roman" w:hAnsi="Times New Roman" w:cs="Times New Roman"/>
        </w:rPr>
      </w:pPr>
      <w:r>
        <w:rPr>
          <w:rFonts w:ascii="Times New Roman" w:hAnsi="Times New Roman" w:cs="Times New Roman"/>
        </w:rPr>
        <w:t xml:space="preserve">JiaJingte (00:10:47): The initial experience </w:t>
      </w:r>
      <w:r>
        <w:rPr>
          <w:rFonts w:ascii="Times New Roman" w:hAnsi="Times New Roman" w:cs="Times New Roman"/>
          <w:lang w:eastAsia="zh-CN"/>
        </w:rPr>
        <w:t xml:space="preserve">is that </w:t>
      </w:r>
      <w:r>
        <w:rPr>
          <w:rFonts w:ascii="Times New Roman" w:hAnsi="Times New Roman" w:cs="Times New Roman"/>
        </w:rPr>
        <w:t>you don't know where you are, you can't speak, you can't listen, you rely on your friends, and that's it.</w:t>
      </w:r>
    </w:p>
    <w:p w14:paraId="1F801EE8">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(00:11:02): Do you have enormous pressure in your study? You just said that life is an unfamiliar place. Will there be a big kind of study pressure or psychological pressure?</w:t>
      </w:r>
    </w:p>
    <w:p w14:paraId="746C8EE5">
      <w:pPr>
        <w:jc w:val="both"/>
        <w:rPr>
          <w:rFonts w:ascii="Times New Roman" w:hAnsi="Times New Roman" w:cs="Times New Roman"/>
        </w:rPr>
      </w:pPr>
      <w:r>
        <w:rPr>
          <w:rFonts w:ascii="Times New Roman" w:hAnsi="Times New Roman" w:cs="Times New Roman"/>
        </w:rPr>
        <w:t xml:space="preserve">JiaJingte (00:11:13): </w:t>
      </w:r>
      <w:r>
        <w:rPr>
          <w:rFonts w:hint="eastAsia" w:ascii="Times New Roman" w:hAnsi="Times New Roman" w:cs="Times New Roman"/>
          <w:lang w:val="en-US" w:eastAsia="zh-CN"/>
        </w:rPr>
        <w:t>“Don't worry, don't worry. I'm just fine with studying because I'm not a student who loves studying.</w:t>
      </w:r>
    </w:p>
    <w:p w14:paraId="1551E621">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(00:11:14): okay</w:t>
      </w:r>
      <w:r>
        <w:rPr>
          <w:rFonts w:ascii="Times New Roman" w:hAnsi="Times New Roman" w:cs="Times New Roman"/>
          <w:lang w:eastAsia="zh-CN"/>
        </w:rPr>
        <w:t xml:space="preserve">. Olivia, </w:t>
      </w:r>
      <w:r>
        <w:rPr>
          <w:rFonts w:ascii="Times New Roman" w:hAnsi="Times New Roman" w:cs="Times New Roman"/>
        </w:rPr>
        <w:t xml:space="preserve">what about you? What was your initial </w:t>
      </w:r>
      <w:r>
        <w:rPr>
          <w:rFonts w:ascii="Times New Roman" w:hAnsi="Times New Roman" w:cs="Times New Roman"/>
          <w:lang w:eastAsia="zh-CN"/>
        </w:rPr>
        <w:t xml:space="preserve">experience like when </w:t>
      </w:r>
      <w:r>
        <w:rPr>
          <w:rFonts w:ascii="Times New Roman" w:hAnsi="Times New Roman" w:cs="Times New Roman"/>
        </w:rPr>
        <w:t>you first came to Malaysia?</w:t>
      </w:r>
    </w:p>
    <w:p w14:paraId="784BA53F">
      <w:pPr>
        <w:jc w:val="both"/>
        <w:rPr>
          <w:rFonts w:hint="eastAsia" w:ascii="Times New Roman" w:hAnsi="Times New Roman" w:cs="Times New Roman"/>
        </w:rPr>
      </w:pPr>
      <w:r>
        <w:rPr>
          <w:rFonts w:ascii="Times New Roman" w:hAnsi="Times New Roman" w:cs="Times New Roman"/>
        </w:rPr>
        <w:t>Olivia(00:11:49):</w:t>
      </w:r>
      <w:r>
        <w:rPr>
          <w:rFonts w:hint="eastAsia" w:ascii="Times New Roman" w:hAnsi="Times New Roman" w:cs="Times New Roman"/>
        </w:rPr>
        <w:t>I still remember my first impression of Malaysia, which was still pretty negative because when the police stopped my car on the way from the airport to my house, they demanded money and fines. I believe that this was a bad start to my visit, and after the third day on this side of the new crown infection, I felt like the entire experience had started badly.</w:t>
      </w:r>
      <w:r>
        <w:rPr>
          <w:rFonts w:hint="eastAsia" w:ascii="Times New Roman" w:hAnsi="Times New Roman"/>
          <w:color w:val="auto"/>
          <w:sz w:val="22"/>
          <w:szCs w:val="24"/>
        </w:rPr>
        <w:t>In terms of the pressure, I believe that some locations will be fewer adaptable. First of all, in China, we are accustomed to referring to professors and lecturers as teachers. However, my older sister informed me that there are some teachers in Malaysia who are concerned about other people's titles for them. Whether they are professors or associate professors, they ought to be referred to as doctors rather than teachers, which is really amazing in my opinion.</w:t>
      </w:r>
    </w:p>
    <w:p w14:paraId="2A591029">
      <w:pPr>
        <w:jc w:val="both"/>
        <w:rPr>
          <w:rFonts w:hint="eastAsia" w:ascii="Times New Roman" w:hAnsi="Times New Roman" w:cs="Times New Roman"/>
          <w:lang w:val="en-US" w:eastAsia="zh-CN"/>
        </w:rPr>
      </w:pPr>
      <w:r>
        <w:rPr>
          <w:rFonts w:ascii="Times New Roman" w:hAnsi="Times New Roman" w:cs="Times New Roman"/>
          <w:lang w:eastAsia="zh-CN"/>
        </w:rPr>
        <w:t xml:space="preserve">Secondly, </w:t>
      </w:r>
      <w:r>
        <w:rPr>
          <w:rFonts w:ascii="Times New Roman" w:hAnsi="Times New Roman" w:cs="Times New Roman"/>
        </w:rPr>
        <w:t xml:space="preserve">since I have never had any overseas experience in China </w:t>
      </w:r>
      <w:r>
        <w:rPr>
          <w:rFonts w:ascii="Times New Roman" w:hAnsi="Times New Roman" w:cs="Times New Roman"/>
          <w:lang w:eastAsia="zh-CN"/>
        </w:rPr>
        <w:t xml:space="preserve">or </w:t>
      </w:r>
      <w:r>
        <w:rPr>
          <w:rFonts w:ascii="Times New Roman" w:hAnsi="Times New Roman" w:cs="Times New Roman"/>
        </w:rPr>
        <w:t>attended an international school</w:t>
      </w:r>
      <w:r>
        <w:rPr>
          <w:rFonts w:ascii="Times New Roman" w:hAnsi="Times New Roman" w:cs="Times New Roman"/>
          <w:lang w:eastAsia="zh-CN"/>
        </w:rPr>
        <w:t xml:space="preserve">, I must get used to </w:t>
      </w:r>
      <w:r>
        <w:rPr>
          <w:rFonts w:ascii="Times New Roman" w:hAnsi="Times New Roman" w:cs="Times New Roman"/>
        </w:rPr>
        <w:t>communicating in English</w:t>
      </w:r>
      <w:r>
        <w:rPr>
          <w:rFonts w:ascii="Times New Roman" w:hAnsi="Times New Roman" w:cs="Times New Roman"/>
          <w:lang w:eastAsia="zh-CN"/>
        </w:rPr>
        <w:t xml:space="preserve">. Thirdly, </w:t>
      </w:r>
      <w:r>
        <w:rPr>
          <w:rFonts w:ascii="Times New Roman" w:hAnsi="Times New Roman" w:cs="Times New Roman"/>
        </w:rPr>
        <w:t xml:space="preserve">the teachers here </w:t>
      </w:r>
      <w:r>
        <w:rPr>
          <w:rFonts w:ascii="Times New Roman" w:hAnsi="Times New Roman" w:cs="Times New Roman"/>
          <w:lang w:eastAsia="zh-CN"/>
        </w:rPr>
        <w:t>have an obvious</w:t>
      </w:r>
      <w:r>
        <w:rPr>
          <w:rFonts w:ascii="Times New Roman" w:hAnsi="Times New Roman" w:cs="Times New Roman"/>
        </w:rPr>
        <w:t xml:space="preserve"> sense of boundaries between work and life. </w:t>
      </w:r>
      <w:r>
        <w:rPr>
          <w:rFonts w:ascii="Times New Roman" w:hAnsi="Times New Roman" w:cs="Times New Roman"/>
          <w:lang w:eastAsia="zh-CN"/>
        </w:rPr>
        <w:t xml:space="preserve">For example, </w:t>
      </w:r>
      <w:r>
        <w:rPr>
          <w:rFonts w:ascii="Times New Roman" w:hAnsi="Times New Roman" w:cs="Times New Roman"/>
        </w:rPr>
        <w:t xml:space="preserve">if you have a question and want to ask him, he may not always reply to you promptly. For example, if you have a question and you want to ask him, he may not always give you a prompt reply because he may have to leave work soon or </w:t>
      </w:r>
      <w:r>
        <w:rPr>
          <w:rFonts w:ascii="Times New Roman" w:hAnsi="Times New Roman" w:cs="Times New Roman"/>
          <w:lang w:eastAsia="zh-CN"/>
        </w:rPr>
        <w:t>something else may come up</w:t>
      </w:r>
      <w:r>
        <w:rPr>
          <w:rFonts w:ascii="Times New Roman" w:hAnsi="Times New Roman" w:cs="Times New Roman"/>
        </w:rPr>
        <w:t xml:space="preserve">. But if you're in China, the teacher might see the message, and he'll get back to you as soon as possible. That's why I think it's impressive that they have a clear sense of boundaries between life and work. </w:t>
      </w:r>
      <w:r>
        <w:rPr>
          <w:rFonts w:ascii="Times New Roman" w:hAnsi="Times New Roman" w:cs="Times New Roman"/>
          <w:lang w:eastAsia="zh-CN"/>
        </w:rPr>
        <w:t xml:space="preserve">For example, sometimes </w:t>
      </w:r>
      <w:r>
        <w:rPr>
          <w:rFonts w:ascii="Times New Roman" w:hAnsi="Times New Roman" w:cs="Times New Roman"/>
        </w:rPr>
        <w:t>I would email the teacher</w:t>
      </w:r>
      <w:r>
        <w:rPr>
          <w:rFonts w:ascii="Times New Roman" w:hAnsi="Times New Roman" w:cs="Times New Roman"/>
          <w:lang w:eastAsia="zh-CN"/>
        </w:rPr>
        <w:t xml:space="preserve">, and </w:t>
      </w:r>
      <w:r>
        <w:rPr>
          <w:rFonts w:ascii="Times New Roman" w:hAnsi="Times New Roman" w:cs="Times New Roman"/>
        </w:rPr>
        <w:t>then the teacher was in Australia, so I forgot about the time difference</w:t>
      </w:r>
      <w:r>
        <w:rPr>
          <w:rFonts w:hint="eastAsia" w:ascii="Times New Roman" w:hAnsi="Times New Roman" w:cs="Times New Roman"/>
          <w:lang w:eastAsia="zh-CN"/>
        </w:rPr>
        <w:t xml:space="preserve">. </w:t>
      </w:r>
      <w:r>
        <w:rPr>
          <w:rFonts w:ascii="Times New Roman" w:hAnsi="Times New Roman" w:cs="Times New Roman"/>
          <w:lang w:eastAsia="zh-CN"/>
        </w:rPr>
        <w:t>For example, yesterday, I sent an email. The teacher replied at 5 am, and I thought this teacher was very</w:t>
      </w:r>
      <w:r>
        <w:rPr>
          <w:rFonts w:ascii="Times New Roman" w:hAnsi="Times New Roman" w:cs="Times New Roman"/>
        </w:rPr>
        <w:t xml:space="preserve"> diligent</w:t>
      </w:r>
      <w:r>
        <w:rPr>
          <w:rFonts w:ascii="Times New Roman" w:hAnsi="Times New Roman" w:cs="Times New Roman"/>
          <w:lang w:eastAsia="zh-CN"/>
        </w:rPr>
        <w:t xml:space="preserve">. I forgot about the </w:t>
      </w:r>
      <w:r>
        <w:rPr>
          <w:rFonts w:ascii="Times New Roman" w:hAnsi="Times New Roman" w:cs="Times New Roman"/>
        </w:rPr>
        <w:t xml:space="preserve">time difference, so there are a lot of problems that you don't realise at home, but when they come to the fore here, you have </w:t>
      </w:r>
      <w:r>
        <w:rPr>
          <w:rFonts w:ascii="Times New Roman" w:hAnsi="Times New Roman" w:cs="Times New Roman"/>
          <w:lang w:eastAsia="zh-CN"/>
        </w:rPr>
        <w:t xml:space="preserve">to </w:t>
      </w:r>
      <w:r>
        <w:rPr>
          <w:rFonts w:ascii="Times New Roman" w:hAnsi="Times New Roman" w:cs="Times New Roman"/>
        </w:rPr>
        <w:t>pay extra attention to them</w:t>
      </w:r>
      <w:r>
        <w:rPr>
          <w:rFonts w:ascii="Times New Roman" w:hAnsi="Times New Roman" w:cs="Times New Roman"/>
          <w:lang w:eastAsia="zh-CN"/>
        </w:rPr>
        <w:t xml:space="preserve">. </w:t>
      </w:r>
      <w:r>
        <w:rPr>
          <w:rFonts w:hint="eastAsia" w:ascii="Times New Roman" w:hAnsi="Times New Roman" w:cs="Times New Roman"/>
          <w:lang w:val="en-US" w:eastAsia="zh-CN"/>
        </w:rPr>
        <w:t>Fourth, I believe that this place sometimes gives education that is too freely. Many of the courses have very few textbooks. Since the teacher has all control over it, I get anxious when I don't receive the precise study materials I require for my exams.</w:t>
      </w:r>
    </w:p>
    <w:p w14:paraId="3F4DFBA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(00:14:51): </w:t>
      </w:r>
      <w:r>
        <w:rPr>
          <w:rFonts w:ascii="Times New Roman" w:hAnsi="Times New Roman" w:cs="Times New Roman"/>
          <w:lang w:eastAsia="zh-CN"/>
        </w:rPr>
        <w:t xml:space="preserve">Yeah, </w:t>
      </w:r>
      <w:r>
        <w:rPr>
          <w:rFonts w:ascii="Times New Roman" w:hAnsi="Times New Roman" w:cs="Times New Roman"/>
        </w:rPr>
        <w:t>these things are different from home. Welcome to YuYe. I</w:t>
      </w:r>
      <w:r>
        <w:rPr>
          <w:rFonts w:ascii="Times New Roman" w:hAnsi="Times New Roman" w:cs="Times New Roman"/>
          <w:lang w:eastAsia="zh-CN"/>
        </w:rPr>
        <w:t xml:space="preserve">'m just </w:t>
      </w:r>
      <w:r>
        <w:rPr>
          <w:rFonts w:ascii="Times New Roman" w:hAnsi="Times New Roman" w:cs="Times New Roman"/>
        </w:rPr>
        <w:t xml:space="preserve">joining </w:t>
      </w:r>
      <w:r>
        <w:rPr>
          <w:rFonts w:ascii="Times New Roman" w:hAnsi="Times New Roman" w:cs="Times New Roman"/>
          <w:lang w:eastAsia="zh-CN"/>
        </w:rPr>
        <w:t xml:space="preserve">in </w:t>
      </w:r>
      <w:r>
        <w:rPr>
          <w:rFonts w:ascii="Times New Roman" w:hAnsi="Times New Roman" w:cs="Times New Roman"/>
        </w:rPr>
        <w:t xml:space="preserve">now because YuYe had something going on just now. YuYe, we are discussing </w:t>
      </w:r>
      <w:r>
        <w:rPr>
          <w:rFonts w:ascii="Times New Roman" w:hAnsi="Times New Roman" w:cs="Times New Roman"/>
          <w:lang w:eastAsia="zh-CN"/>
        </w:rPr>
        <w:t xml:space="preserve">people's </w:t>
      </w:r>
      <w:r>
        <w:rPr>
          <w:rFonts w:ascii="Times New Roman" w:hAnsi="Times New Roman" w:cs="Times New Roman"/>
        </w:rPr>
        <w:t>initial schooling experience when they first came to Malaysia</w:t>
      </w:r>
      <w:r>
        <w:rPr>
          <w:rFonts w:ascii="Times New Roman" w:hAnsi="Times New Roman" w:cs="Times New Roman"/>
          <w:lang w:eastAsia="zh-CN"/>
        </w:rPr>
        <w:t>, how</w:t>
      </w:r>
      <w:r>
        <w:rPr>
          <w:rFonts w:ascii="Times New Roman" w:hAnsi="Times New Roman" w:cs="Times New Roman"/>
        </w:rPr>
        <w:t xml:space="preserve"> they adapt to the schools over here in Malaysia</w:t>
      </w:r>
      <w:r>
        <w:rPr>
          <w:rFonts w:ascii="Times New Roman" w:hAnsi="Times New Roman" w:cs="Times New Roman"/>
          <w:lang w:eastAsia="zh-CN"/>
        </w:rPr>
        <w:t xml:space="preserve">, and whether there is </w:t>
      </w:r>
      <w:r>
        <w:rPr>
          <w:rFonts w:ascii="Times New Roman" w:hAnsi="Times New Roman" w:cs="Times New Roman"/>
        </w:rPr>
        <w:t>more pressure to study during the adaptation process. I would like you to chat about that.</w:t>
      </w:r>
    </w:p>
    <w:p w14:paraId="6E8F4783">
      <w:pPr>
        <w:jc w:val="both"/>
        <w:rPr>
          <w:rFonts w:ascii="Times New Roman" w:hAnsi="Times New Roman" w:cs="Times New Roman"/>
        </w:rPr>
      </w:pPr>
      <w:r>
        <w:rPr>
          <w:rFonts w:ascii="Times New Roman" w:hAnsi="Times New Roman" w:cs="Times New Roman"/>
          <w:lang w:eastAsia="zh-CN"/>
        </w:rPr>
        <w:t xml:space="preserve">YuYe </w:t>
      </w:r>
      <w:r>
        <w:rPr>
          <w:rFonts w:ascii="Times New Roman" w:hAnsi="Times New Roman" w:cs="Times New Roman"/>
        </w:rPr>
        <w:t xml:space="preserve">(00:15:26): </w:t>
      </w:r>
      <w:r>
        <w:rPr>
          <w:rFonts w:ascii="Times New Roman" w:hAnsi="Times New Roman" w:cs="Times New Roman"/>
          <w:lang w:eastAsia="zh-CN"/>
        </w:rPr>
        <w:t>Well, when</w:t>
      </w:r>
      <w:r>
        <w:rPr>
          <w:rFonts w:ascii="Times New Roman" w:hAnsi="Times New Roman" w:cs="Times New Roman"/>
        </w:rPr>
        <w:t xml:space="preserve"> I came to Malaysia, I didn't have too many problems. It </w:t>
      </w:r>
      <w:r>
        <w:rPr>
          <w:rFonts w:ascii="Times New Roman" w:hAnsi="Times New Roman" w:cs="Times New Roman"/>
          <w:lang w:eastAsia="zh-CN"/>
        </w:rPr>
        <w:t xml:space="preserve">was relatively </w:t>
      </w:r>
      <w:r>
        <w:rPr>
          <w:rFonts w:ascii="Times New Roman" w:hAnsi="Times New Roman" w:cs="Times New Roman"/>
        </w:rPr>
        <w:t>smooth all the way</w:t>
      </w:r>
      <w:r>
        <w:rPr>
          <w:rFonts w:ascii="Times New Roman" w:hAnsi="Times New Roman" w:cs="Times New Roman"/>
          <w:lang w:eastAsia="zh-CN"/>
        </w:rPr>
        <w:t>.</w:t>
      </w:r>
      <w:r>
        <w:rPr>
          <w:rFonts w:ascii="Times New Roman" w:hAnsi="Times New Roman" w:cs="Times New Roman"/>
        </w:rPr>
        <w:t xml:space="preserve"> </w:t>
      </w:r>
      <w:r>
        <w:rPr>
          <w:rFonts w:hint="eastAsia" w:ascii="Times New Roman" w:hAnsi="Times New Roman" w:cs="Times New Roman"/>
        </w:rPr>
        <w:t xml:space="preserve">It was because of my friend who went university in Malaysia that I came to this country. When I initially arrived here in 2020, I enrolled in the language course. Shortly after, </w:t>
      </w:r>
      <w:r>
        <w:rPr>
          <w:rFonts w:hint="eastAsia" w:ascii="Times New Roman" w:hAnsi="Times New Roman" w:cs="Times New Roman"/>
          <w:lang w:val="en-US" w:eastAsia="zh-CN"/>
        </w:rPr>
        <w:t xml:space="preserve">The epidemic was coming, so we </w:t>
      </w:r>
      <w:r>
        <w:rPr>
          <w:rFonts w:hint="eastAsia" w:ascii="Times New Roman" w:hAnsi="Times New Roman" w:cs="Times New Roman"/>
        </w:rPr>
        <w:t xml:space="preserve">had to switch to online learning. </w:t>
      </w:r>
      <w:r>
        <w:rPr>
          <w:rFonts w:ascii="Times New Roman" w:hAnsi="Times New Roman" w:cs="Times New Roman"/>
        </w:rPr>
        <w:t xml:space="preserve">But </w:t>
      </w:r>
      <w:r>
        <w:rPr>
          <w:rFonts w:ascii="Times New Roman" w:hAnsi="Times New Roman" w:cs="Times New Roman"/>
          <w:lang w:eastAsia="zh-CN"/>
        </w:rPr>
        <w:t xml:space="preserve">like Olivia said, there are no textbooks for many of the courses here, and the teachers give slides </w:t>
      </w:r>
      <w:r>
        <w:rPr>
          <w:rFonts w:ascii="Times New Roman" w:hAnsi="Times New Roman" w:cs="Times New Roman"/>
        </w:rPr>
        <w:t>based on what they teach, so you can only read the slides</w:t>
      </w:r>
      <w:r>
        <w:rPr>
          <w:rFonts w:ascii="Times New Roman" w:hAnsi="Times New Roman" w:cs="Times New Roman"/>
          <w:lang w:eastAsia="zh-CN"/>
        </w:rPr>
        <w:t xml:space="preserve">, and </w:t>
      </w:r>
      <w:r>
        <w:rPr>
          <w:rFonts w:ascii="Times New Roman" w:hAnsi="Times New Roman" w:cs="Times New Roman"/>
        </w:rPr>
        <w:t xml:space="preserve">there are no </w:t>
      </w:r>
      <w:r>
        <w:rPr>
          <w:rFonts w:ascii="Times New Roman" w:hAnsi="Times New Roman" w:cs="Times New Roman"/>
          <w:lang w:eastAsia="zh-CN"/>
        </w:rPr>
        <w:t xml:space="preserve">specific </w:t>
      </w:r>
      <w:r>
        <w:rPr>
          <w:rFonts w:ascii="Times New Roman" w:hAnsi="Times New Roman" w:cs="Times New Roman"/>
        </w:rPr>
        <w:t>books for you to review</w:t>
      </w:r>
      <w:r>
        <w:rPr>
          <w:rFonts w:ascii="Times New Roman" w:hAnsi="Times New Roman" w:cs="Times New Roman"/>
          <w:lang w:eastAsia="zh-CN"/>
        </w:rPr>
        <w:t>.</w:t>
      </w:r>
      <w:r>
        <w:rPr>
          <w:rFonts w:ascii="Times New Roman" w:hAnsi="Times New Roman" w:cs="Times New Roman"/>
        </w:rPr>
        <w:t xml:space="preserve"> Since I majored in computer science, I had to learn many things independently. Like programming and stuff like that, so I think the way they teach is more open-minded. They don't stick to your books, but they need you to learn a lot on your own outside of the classroom that you need to </w:t>
      </w:r>
      <w:r>
        <w:rPr>
          <w:rFonts w:ascii="Times New Roman" w:hAnsi="Times New Roman" w:cs="Times New Roman"/>
          <w:lang w:eastAsia="zh-CN"/>
        </w:rPr>
        <w:t>know</w:t>
      </w:r>
      <w:r>
        <w:rPr>
          <w:rFonts w:ascii="Times New Roman" w:hAnsi="Times New Roman" w:cs="Times New Roman"/>
        </w:rPr>
        <w:t>.</w:t>
      </w:r>
    </w:p>
    <w:p w14:paraId="7C8396F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(00:16:47): Indeed. Right.</w:t>
      </w:r>
      <w:r>
        <w:rPr>
          <w:rFonts w:ascii="Times New Roman" w:hAnsi="Times New Roman" w:cs="Times New Roman"/>
          <w:lang w:eastAsia="zh-CN"/>
        </w:rPr>
        <w:t xml:space="preserve"> YouZi, </w:t>
      </w:r>
      <w:r>
        <w:rPr>
          <w:rFonts w:ascii="Times New Roman" w:hAnsi="Times New Roman" w:cs="Times New Roman"/>
        </w:rPr>
        <w:t>I would like to ask which of the five apps you used most frequently during your study in Malaysia. Including local</w:t>
      </w:r>
      <w:r>
        <w:rPr>
          <w:rFonts w:ascii="Times New Roman" w:hAnsi="Times New Roman" w:cs="Times New Roman"/>
          <w:lang w:eastAsia="zh-CN"/>
        </w:rPr>
        <w:t xml:space="preserve">, </w:t>
      </w:r>
      <w:r>
        <w:rPr>
          <w:rFonts w:ascii="Times New Roman" w:hAnsi="Times New Roman" w:cs="Times New Roman"/>
        </w:rPr>
        <w:t>international, and Chinese apps.</w:t>
      </w:r>
    </w:p>
    <w:p w14:paraId="3A878434">
      <w:pPr>
        <w:jc w:val="both"/>
        <w:rPr>
          <w:rFonts w:ascii="Times New Roman" w:hAnsi="Times New Roman" w:cs="Times New Roman"/>
          <w:lang w:eastAsia="zh-CN"/>
        </w:rPr>
      </w:pPr>
      <w:r>
        <w:rPr>
          <w:rFonts w:ascii="Times New Roman" w:hAnsi="Times New Roman" w:cs="Times New Roman"/>
          <w:lang w:eastAsia="zh-CN"/>
        </w:rPr>
        <w:t xml:space="preserve">ZhangTianyou </w:t>
      </w:r>
      <w:r>
        <w:rPr>
          <w:rFonts w:ascii="Times New Roman" w:hAnsi="Times New Roman" w:cs="Times New Roman"/>
        </w:rPr>
        <w:t xml:space="preserve">(00:17:07): </w:t>
      </w:r>
      <w:r>
        <w:rPr>
          <w:rFonts w:ascii="Times New Roman" w:hAnsi="Times New Roman" w:cs="Times New Roman"/>
          <w:lang w:eastAsia="zh-CN"/>
        </w:rPr>
        <w:t xml:space="preserve">WhatsApp, Telegram, TouchGo, </w:t>
      </w:r>
      <w:r>
        <w:rPr>
          <w:rFonts w:ascii="Times New Roman" w:hAnsi="Times New Roman" w:cs="Times New Roman"/>
        </w:rPr>
        <w:t>Grab</w:t>
      </w:r>
      <w:r>
        <w:rPr>
          <w:rFonts w:ascii="Times New Roman" w:hAnsi="Times New Roman" w:cs="Times New Roman"/>
          <w:lang w:eastAsia="zh-CN"/>
        </w:rPr>
        <w:t xml:space="preserve">, and </w:t>
      </w:r>
      <w:r>
        <w:rPr>
          <w:rFonts w:ascii="Times New Roman" w:hAnsi="Times New Roman" w:cs="Times New Roman"/>
        </w:rPr>
        <w:t xml:space="preserve">then there's Google </w:t>
      </w:r>
      <w:r>
        <w:rPr>
          <w:rFonts w:ascii="Times New Roman" w:hAnsi="Times New Roman" w:cs="Times New Roman"/>
          <w:lang w:eastAsia="zh-CN"/>
        </w:rPr>
        <w:t>Mail, Translate</w:t>
      </w:r>
      <w:r>
        <w:rPr>
          <w:rFonts w:hint="eastAsia" w:ascii="Times New Roman" w:hAnsi="Times New Roman" w:cs="Times New Roman"/>
          <w:lang w:eastAsia="zh-CN"/>
        </w:rPr>
        <w:t>,</w:t>
      </w:r>
      <w:r>
        <w:rPr>
          <w:rFonts w:ascii="Times New Roman" w:hAnsi="Times New Roman" w:cs="Times New Roman"/>
          <w:lang w:eastAsia="zh-CN"/>
        </w:rPr>
        <w:t xml:space="preserve"> Maps</w:t>
      </w:r>
      <w:r>
        <w:rPr>
          <w:rFonts w:hint="eastAsia" w:ascii="Times New Roman" w:hAnsi="Times New Roman" w:cs="Times New Roman"/>
          <w:lang w:eastAsia="zh-CN"/>
        </w:rPr>
        <w:t>，</w:t>
      </w:r>
      <w:r>
        <w:rPr>
          <w:rFonts w:ascii="Times New Roman" w:hAnsi="Times New Roman" w:cs="Times New Roman"/>
          <w:lang w:eastAsia="zh-CN"/>
        </w:rPr>
        <w:t xml:space="preserve"> and many others.</w:t>
      </w:r>
    </w:p>
    <w:p w14:paraId="594D46C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(00:17:27): Mostly foreign software! Do you use much domestic software </w:t>
      </w:r>
      <w:r>
        <w:rPr>
          <w:rFonts w:ascii="Times New Roman" w:hAnsi="Times New Roman" w:cs="Times New Roman"/>
          <w:lang w:eastAsia="zh-CN"/>
        </w:rPr>
        <w:t>over here</w:t>
      </w:r>
      <w:r>
        <w:rPr>
          <w:rFonts w:ascii="Times New Roman" w:hAnsi="Times New Roman" w:cs="Times New Roman"/>
        </w:rPr>
        <w:t>?</w:t>
      </w:r>
    </w:p>
    <w:p w14:paraId="3F0B434B">
      <w:pPr>
        <w:jc w:val="both"/>
        <w:rPr>
          <w:rFonts w:ascii="Times New Roman" w:hAnsi="Times New Roman" w:cs="Times New Roman"/>
        </w:rPr>
      </w:pPr>
      <w:r>
        <w:rPr>
          <w:rFonts w:ascii="Times New Roman" w:hAnsi="Times New Roman" w:cs="Times New Roman"/>
          <w:lang w:eastAsia="zh-CN"/>
        </w:rPr>
        <w:t xml:space="preserve">ZhangTianyou </w:t>
      </w:r>
      <w:r>
        <w:rPr>
          <w:rFonts w:ascii="Times New Roman" w:hAnsi="Times New Roman" w:cs="Times New Roman"/>
        </w:rPr>
        <w:t xml:space="preserve">(00:17:36): Domestic software includes WeChat, Weibo, QQ Music, Alipay, </w:t>
      </w:r>
      <w:r>
        <w:rPr>
          <w:rFonts w:ascii="Times New Roman" w:hAnsi="Times New Roman" w:cs="Times New Roman"/>
          <w:lang w:eastAsia="zh-CN"/>
        </w:rPr>
        <w:t xml:space="preserve">and </w:t>
      </w:r>
      <w:r>
        <w:rPr>
          <w:rFonts w:ascii="Times New Roman" w:hAnsi="Times New Roman" w:cs="Times New Roman"/>
        </w:rPr>
        <w:t>Taobao.</w:t>
      </w:r>
    </w:p>
    <w:p w14:paraId="4826F7A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(00:18:04): How often do you use these social media to communicate with local Malaysian students or teachers, and what is your general focus?</w:t>
      </w:r>
    </w:p>
    <w:p w14:paraId="3804A7BC">
      <w:pPr>
        <w:jc w:val="both"/>
        <w:rPr>
          <w:rFonts w:ascii="Times New Roman" w:hAnsi="Times New Roman" w:cs="Times New Roman"/>
        </w:rPr>
      </w:pPr>
      <w:r>
        <w:rPr>
          <w:rFonts w:ascii="Times New Roman" w:hAnsi="Times New Roman" w:cs="Times New Roman"/>
          <w:lang w:eastAsia="zh-CN"/>
        </w:rPr>
        <w:t>ZhangTianyou</w:t>
      </w:r>
      <w:r>
        <w:rPr>
          <w:rFonts w:ascii="Times New Roman" w:hAnsi="Times New Roman" w:cs="Times New Roman"/>
        </w:rPr>
        <w:t xml:space="preserve">(00:18:16): </w:t>
      </w:r>
      <w:r>
        <w:rPr>
          <w:rFonts w:hint="eastAsia" w:ascii="Times New Roman" w:hAnsi="Times New Roman"/>
          <w:color w:val="auto"/>
          <w:sz w:val="22"/>
          <w:szCs w:val="24"/>
        </w:rPr>
        <w:t>Generally speaking</w:t>
      </w:r>
      <w:r>
        <w:rPr>
          <w:rFonts w:hint="eastAsia" w:ascii="Times New Roman" w:hAnsi="Times New Roman"/>
          <w:color w:val="auto"/>
          <w:sz w:val="22"/>
          <w:szCs w:val="24"/>
          <w:lang w:val="zh-CN" w:eastAsia="zh-CN" w:bidi="zh-CN"/>
        </w:rPr>
        <w:t xml:space="preserve"> </w:t>
      </w:r>
      <w:r>
        <w:rPr>
          <w:rFonts w:hint="eastAsia" w:ascii="Times New Roman" w:hAnsi="Times New Roman"/>
          <w:color w:val="auto"/>
          <w:sz w:val="22"/>
          <w:szCs w:val="24"/>
        </w:rPr>
        <w:t>,</w:t>
      </w:r>
      <w:r>
        <w:rPr>
          <w:rFonts w:hint="eastAsia" w:ascii="Times New Roman" w:hAnsi="Times New Roman"/>
          <w:color w:val="auto"/>
          <w:sz w:val="22"/>
          <w:szCs w:val="24"/>
          <w:lang w:val="zh-CN" w:eastAsia="zh-CN" w:bidi="zh-CN"/>
        </w:rPr>
        <w:t>i</w:t>
      </w:r>
      <w:r>
        <w:rPr>
          <w:rFonts w:hint="eastAsia" w:ascii="Times New Roman" w:hAnsi="Times New Roman"/>
          <w:color w:val="auto"/>
          <w:sz w:val="22"/>
          <w:szCs w:val="24"/>
        </w:rPr>
        <w:t>t's possible that you won't be able to speak with your teacher very frequently. It takes a while to receive a response after sending a message because the teacher responds to messages quite slowly.</w:t>
      </w:r>
      <w:r>
        <w:rPr>
          <w:rFonts w:hint="eastAsia" w:ascii="Times New Roman" w:hAnsi="Times New Roman"/>
          <w:color w:val="auto"/>
          <w:sz w:val="22"/>
          <w:szCs w:val="24"/>
          <w:lang w:val="zh-CN" w:eastAsia="zh-CN" w:bidi="zh-CN"/>
        </w:rPr>
        <w:t xml:space="preserve"> </w:t>
      </w:r>
      <w:r>
        <w:rPr>
          <w:rFonts w:hint="eastAsia" w:ascii="Times New Roman" w:hAnsi="Times New Roman"/>
          <w:color w:val="auto"/>
          <w:sz w:val="22"/>
          <w:szCs w:val="24"/>
        </w:rPr>
        <w:t>Then there is more communication with</w:t>
      </w:r>
      <w:r>
        <w:rPr>
          <w:rFonts w:hint="eastAsia" w:ascii="Times New Roman" w:hAnsi="Times New Roman"/>
          <w:color w:val="auto"/>
          <w:sz w:val="22"/>
          <w:szCs w:val="24"/>
          <w:lang w:val="zh-CN" w:eastAsia="zh-CN" w:bidi="zh-CN"/>
        </w:rPr>
        <w:t xml:space="preserve"> Chinese </w:t>
      </w:r>
      <w:r>
        <w:rPr>
          <w:rFonts w:hint="eastAsia" w:ascii="Times New Roman" w:hAnsi="Times New Roman"/>
          <w:color w:val="auto"/>
          <w:sz w:val="22"/>
          <w:szCs w:val="24"/>
        </w:rPr>
        <w:t>friends about life. In addition, to complete group work, we will team up with local classmates and focus on communication in group work.</w:t>
      </w:r>
    </w:p>
    <w:p w14:paraId="1FC40EE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(00:18:52): </w:t>
      </w:r>
      <w:r>
        <w:rPr>
          <w:rFonts w:ascii="Times New Roman" w:hAnsi="Times New Roman" w:cs="Times New Roman"/>
          <w:lang w:eastAsia="zh-CN"/>
        </w:rPr>
        <w:t xml:space="preserve">So </w:t>
      </w:r>
      <w:r>
        <w:rPr>
          <w:rFonts w:ascii="Times New Roman" w:hAnsi="Times New Roman" w:cs="Times New Roman"/>
        </w:rPr>
        <w:t>when you go out or have some kind of emotional or life stress, do you use the social media you just listed to communicate with your family or friends at home?</w:t>
      </w:r>
    </w:p>
    <w:p w14:paraId="35FC2C1B">
      <w:pPr>
        <w:jc w:val="both"/>
        <w:rPr>
          <w:rFonts w:ascii="Times New Roman" w:hAnsi="Times New Roman" w:cs="Times New Roman"/>
        </w:rPr>
      </w:pPr>
      <w:r>
        <w:rPr>
          <w:rFonts w:ascii="Times New Roman" w:hAnsi="Times New Roman" w:cs="Times New Roman"/>
          <w:lang w:eastAsia="zh-CN"/>
        </w:rPr>
        <w:t xml:space="preserve">ZhangTianyou </w:t>
      </w:r>
      <w:r>
        <w:rPr>
          <w:rFonts w:ascii="Times New Roman" w:hAnsi="Times New Roman" w:cs="Times New Roman"/>
        </w:rPr>
        <w:t>(00:19:06): It will.</w:t>
      </w:r>
    </w:p>
    <w:p w14:paraId="3D05B77D">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(00:19:09): So it's usually more with local students and teachers in terms of study, and then if it's about life, emotion, psychology, it's with friends and family back home?</w:t>
      </w:r>
    </w:p>
    <w:p w14:paraId="30162F23">
      <w:pPr>
        <w:jc w:val="both"/>
        <w:rPr>
          <w:rFonts w:ascii="Times New Roman" w:hAnsi="Times New Roman" w:cs="Times New Roman"/>
        </w:rPr>
      </w:pPr>
      <w:r>
        <w:rPr>
          <w:rFonts w:ascii="Times New Roman" w:hAnsi="Times New Roman" w:cs="Times New Roman"/>
          <w:lang w:eastAsia="zh-CN"/>
        </w:rPr>
        <w:t xml:space="preserve">ZhangTianyou </w:t>
      </w:r>
      <w:r>
        <w:rPr>
          <w:rFonts w:ascii="Times New Roman" w:hAnsi="Times New Roman" w:cs="Times New Roman"/>
        </w:rPr>
        <w:t>(00:19:21): Right.</w:t>
      </w:r>
    </w:p>
    <w:p w14:paraId="3065F27D">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(00:19:25): I would like to ask </w:t>
      </w:r>
      <w:r>
        <w:rPr>
          <w:rFonts w:ascii="Times New Roman" w:hAnsi="Times New Roman" w:cs="Times New Roman"/>
          <w:lang w:eastAsia="zh-CN"/>
        </w:rPr>
        <w:t>Zou Yue the five apps you use most frequently.</w:t>
      </w:r>
      <w:r>
        <w:rPr>
          <w:rFonts w:ascii="Times New Roman" w:hAnsi="Times New Roman" w:cs="Times New Roman"/>
        </w:rPr>
        <w:t xml:space="preserve"> </w:t>
      </w:r>
      <w:r>
        <w:rPr>
          <w:rFonts w:ascii="Times New Roman" w:hAnsi="Times New Roman" w:cs="Times New Roman"/>
          <w:lang w:eastAsia="zh-CN"/>
        </w:rPr>
        <w:t>Zou Yue(</w:t>
      </w:r>
      <w:r>
        <w:rPr>
          <w:rFonts w:ascii="Times New Roman" w:hAnsi="Times New Roman" w:cs="Times New Roman"/>
        </w:rPr>
        <w:t xml:space="preserve">00:19:42): I usually use </w:t>
      </w:r>
      <w:r>
        <w:rPr>
          <w:rFonts w:ascii="Times New Roman" w:hAnsi="Times New Roman" w:cs="Times New Roman"/>
          <w:lang w:eastAsia="zh-CN"/>
        </w:rPr>
        <w:t xml:space="preserve">Grab, inDrive, </w:t>
      </w:r>
      <w:r>
        <w:rPr>
          <w:rFonts w:ascii="Times New Roman" w:hAnsi="Times New Roman" w:cs="Times New Roman"/>
        </w:rPr>
        <w:t>then Google Maps, Google Translate</w:t>
      </w:r>
      <w:r>
        <w:rPr>
          <w:rFonts w:ascii="Times New Roman" w:hAnsi="Times New Roman" w:cs="Times New Roman"/>
          <w:lang w:eastAsia="zh-CN"/>
        </w:rPr>
        <w:t xml:space="preserve">, WhatsApp, and </w:t>
      </w:r>
      <w:r>
        <w:rPr>
          <w:rFonts w:ascii="Times New Roman" w:hAnsi="Times New Roman" w:cs="Times New Roman"/>
        </w:rPr>
        <w:t xml:space="preserve">usually </w:t>
      </w:r>
      <w:r>
        <w:rPr>
          <w:rFonts w:hint="eastAsia" w:ascii="Times New Roman" w:hAnsi="Times New Roman" w:cs="Times New Roman"/>
          <w:lang w:eastAsia="zh-CN"/>
        </w:rPr>
        <w:t>Little Red Book</w:t>
      </w:r>
      <w:r>
        <w:rPr>
          <w:rFonts w:ascii="Times New Roman" w:hAnsi="Times New Roman" w:cs="Times New Roman"/>
        </w:rPr>
        <w:t xml:space="preserve"> when I go out. Because their local </w:t>
      </w:r>
      <w:r>
        <w:rPr>
          <w:rFonts w:hint="eastAsia" w:ascii="Times New Roman" w:hAnsi="Times New Roman" w:cs="Times New Roman"/>
          <w:lang w:val="en-US" w:eastAsia="zh-CN"/>
        </w:rPr>
        <w:t xml:space="preserve">Malaysian </w:t>
      </w:r>
      <w:r>
        <w:rPr>
          <w:rFonts w:ascii="Times New Roman" w:hAnsi="Times New Roman" w:cs="Times New Roman"/>
          <w:lang w:eastAsia="zh-CN"/>
        </w:rPr>
        <w:t xml:space="preserve">Chinese </w:t>
      </w:r>
      <w:r>
        <w:rPr>
          <w:rFonts w:ascii="Times New Roman" w:hAnsi="Times New Roman" w:cs="Times New Roman"/>
        </w:rPr>
        <w:t xml:space="preserve">also open </w:t>
      </w:r>
      <w:r>
        <w:rPr>
          <w:rFonts w:hint="eastAsia" w:ascii="Times New Roman" w:hAnsi="Times New Roman" w:cs="Times New Roman"/>
          <w:lang w:eastAsia="zh-CN"/>
        </w:rPr>
        <w:t>Little Red Book</w:t>
      </w:r>
      <w:r>
        <w:rPr>
          <w:rFonts w:ascii="Times New Roman" w:hAnsi="Times New Roman" w:cs="Times New Roman"/>
        </w:rPr>
        <w:t xml:space="preserve">. He also reads </w:t>
      </w:r>
      <w:r>
        <w:rPr>
          <w:rFonts w:ascii="Times New Roman" w:hAnsi="Times New Roman" w:cs="Times New Roman"/>
          <w:lang w:eastAsia="zh-CN"/>
        </w:rPr>
        <w:t xml:space="preserve">some of the </w:t>
      </w:r>
      <w:r>
        <w:rPr>
          <w:rFonts w:ascii="Times New Roman" w:hAnsi="Times New Roman" w:cs="Times New Roman"/>
        </w:rPr>
        <w:t xml:space="preserve">tips and tricks on </w:t>
      </w:r>
      <w:r>
        <w:rPr>
          <w:rFonts w:hint="eastAsia" w:ascii="Times New Roman" w:hAnsi="Times New Roman" w:cs="Times New Roman"/>
          <w:lang w:eastAsia="zh-CN"/>
        </w:rPr>
        <w:t>Little Red Book</w:t>
      </w:r>
      <w:r>
        <w:rPr>
          <w:rFonts w:ascii="Times New Roman" w:hAnsi="Times New Roman" w:cs="Times New Roman"/>
        </w:rPr>
        <w:t xml:space="preserve"> when he goes out to play.</w:t>
      </w:r>
    </w:p>
    <w:p w14:paraId="1BCAB80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(00:20:24): </w:t>
      </w:r>
      <w:r>
        <w:rPr>
          <w:rFonts w:ascii="Times New Roman" w:hAnsi="Times New Roman" w:cs="Times New Roman"/>
          <w:lang w:eastAsia="zh-CN"/>
        </w:rPr>
        <w:t xml:space="preserve">Ladies and Gentlemen, </w:t>
      </w:r>
      <w:r>
        <w:rPr>
          <w:rFonts w:ascii="Times New Roman" w:hAnsi="Times New Roman" w:cs="Times New Roman"/>
        </w:rPr>
        <w:t xml:space="preserve">since this question is more important to my research, I'm more interested in the adaptation of social media, especially social media in media technology, for international students in </w:t>
      </w:r>
      <w:r>
        <w:rPr>
          <w:rFonts w:ascii="Times New Roman" w:hAnsi="Times New Roman" w:cs="Times New Roman"/>
          <w:lang w:eastAsia="zh-CN"/>
        </w:rPr>
        <w:t>Malaysia</w:t>
      </w:r>
      <w:r>
        <w:rPr>
          <w:rFonts w:ascii="Times New Roman" w:hAnsi="Times New Roman" w:cs="Times New Roman"/>
        </w:rPr>
        <w:t>, so I'm going to need an opinion from each of the students in the room.</w:t>
      </w:r>
    </w:p>
    <w:p w14:paraId="3978A8E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(00:20:47): Let's </w:t>
      </w:r>
      <w:r>
        <w:rPr>
          <w:rFonts w:ascii="Times New Roman" w:hAnsi="Times New Roman" w:cs="Times New Roman"/>
          <w:lang w:eastAsia="zh-CN"/>
        </w:rPr>
        <w:t>go</w:t>
      </w:r>
      <w:r>
        <w:rPr>
          <w:rFonts w:ascii="Times New Roman" w:hAnsi="Times New Roman" w:cs="Times New Roman"/>
        </w:rPr>
        <w:t xml:space="preserve"> to Olivia next.</w:t>
      </w:r>
    </w:p>
    <w:p w14:paraId="73D6CDF0">
      <w:pPr>
        <w:jc w:val="both"/>
        <w:rPr>
          <w:rFonts w:ascii="Times New Roman" w:hAnsi="Times New Roman" w:cs="Times New Roman"/>
          <w:lang w:eastAsia="zh-CN"/>
        </w:rPr>
      </w:pPr>
      <w:r>
        <w:rPr>
          <w:rFonts w:ascii="Times New Roman" w:hAnsi="Times New Roman" w:cs="Times New Roman"/>
        </w:rPr>
        <w:t xml:space="preserve">Olivia (00:20:52): I've looked at my screen time distribution and </w:t>
      </w:r>
      <w:r>
        <w:rPr>
          <w:rFonts w:ascii="Times New Roman" w:hAnsi="Times New Roman" w:cs="Times New Roman"/>
          <w:lang w:eastAsia="zh-CN"/>
        </w:rPr>
        <w:t xml:space="preserve">how often </w:t>
      </w:r>
      <w:r>
        <w:rPr>
          <w:rFonts w:ascii="Times New Roman" w:hAnsi="Times New Roman" w:cs="Times New Roman"/>
        </w:rPr>
        <w:t xml:space="preserve">I </w:t>
      </w:r>
      <w:r>
        <w:rPr>
          <w:rFonts w:ascii="Times New Roman" w:hAnsi="Times New Roman" w:cs="Times New Roman"/>
          <w:lang w:eastAsia="zh-CN"/>
        </w:rPr>
        <w:t xml:space="preserve">use it. The </w:t>
      </w:r>
      <w:r>
        <w:rPr>
          <w:rFonts w:ascii="Times New Roman" w:hAnsi="Times New Roman" w:cs="Times New Roman"/>
        </w:rPr>
        <w:t>first place is WeChat, followed by QQ Mail, Google Mail, Google Scholar</w:t>
      </w:r>
      <w:r>
        <w:rPr>
          <w:rFonts w:ascii="Times New Roman" w:hAnsi="Times New Roman" w:cs="Times New Roman"/>
          <w:lang w:eastAsia="zh-CN"/>
        </w:rPr>
        <w:t xml:space="preserve">, and </w:t>
      </w:r>
      <w:r>
        <w:rPr>
          <w:rFonts w:hint="eastAsia" w:ascii="Times New Roman" w:hAnsi="Times New Roman" w:cs="Times New Roman"/>
          <w:lang w:eastAsia="zh-CN"/>
        </w:rPr>
        <w:t xml:space="preserve">YouDao </w:t>
      </w:r>
      <w:r>
        <w:rPr>
          <w:rFonts w:ascii="Times New Roman" w:hAnsi="Times New Roman" w:cs="Times New Roman"/>
          <w:lang w:eastAsia="zh-CN"/>
        </w:rPr>
        <w:t xml:space="preserve">Dictionary </w:t>
      </w:r>
      <w:r>
        <w:rPr>
          <w:rFonts w:ascii="Times New Roman" w:hAnsi="Times New Roman" w:cs="Times New Roman"/>
        </w:rPr>
        <w:t>because I have to use some translations. Then, WhatsApp and WeChat are used together</w:t>
      </w:r>
      <w:r>
        <w:rPr>
          <w:rFonts w:ascii="Times New Roman" w:hAnsi="Times New Roman" w:cs="Times New Roman"/>
          <w:lang w:eastAsia="zh-CN"/>
        </w:rPr>
        <w:t xml:space="preserve"> to communicate with people at home and abroad. </w:t>
      </w:r>
    </w:p>
    <w:p w14:paraId="62AFF302">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 (00:21:31): </w:t>
      </w:r>
      <w:r>
        <w:rPr>
          <w:rFonts w:hint="eastAsia" w:ascii="Times New Roman" w:hAnsi="Times New Roman" w:cs="Times New Roman"/>
          <w:lang w:eastAsia="zh-CN"/>
        </w:rPr>
        <w:t>Do</w:t>
      </w:r>
      <w:r>
        <w:rPr>
          <w:rFonts w:ascii="Times New Roman" w:hAnsi="Times New Roman" w:cs="Times New Roman"/>
          <w:lang w:eastAsia="zh-CN"/>
        </w:rPr>
        <w:t xml:space="preserve"> </w:t>
      </w:r>
      <w:r>
        <w:rPr>
          <w:rFonts w:ascii="Times New Roman" w:hAnsi="Times New Roman" w:cs="Times New Roman"/>
        </w:rPr>
        <w:t>you usually use email or WhatsApp to communicate with your teachers for academic purposes</w:t>
      </w:r>
      <w:r>
        <w:rPr>
          <w:rFonts w:ascii="Times New Roman" w:hAnsi="Times New Roman" w:cs="Times New Roman"/>
          <w:lang w:eastAsia="zh-CN"/>
        </w:rPr>
        <w:t>?</w:t>
      </w:r>
    </w:p>
    <w:p w14:paraId="578521B4">
      <w:pPr>
        <w:jc w:val="both"/>
        <w:rPr>
          <w:rFonts w:ascii="Times New Roman" w:hAnsi="Times New Roman" w:cs="Times New Roman"/>
          <w:lang w:eastAsia="zh-CN"/>
        </w:rPr>
      </w:pPr>
      <w:r>
        <w:rPr>
          <w:rFonts w:ascii="Times New Roman" w:hAnsi="Times New Roman" w:cs="Times New Roman"/>
        </w:rPr>
        <w:t xml:space="preserve">Olivia (00:21:36): Yeah, it's more about communicating with the teachers </w:t>
      </w:r>
      <w:r>
        <w:rPr>
          <w:rFonts w:ascii="Times New Roman" w:hAnsi="Times New Roman" w:cs="Times New Roman"/>
          <w:lang w:eastAsia="zh-CN"/>
        </w:rPr>
        <w:t>using Google Mail</w:t>
      </w:r>
      <w:r>
        <w:rPr>
          <w:rFonts w:ascii="Times New Roman" w:hAnsi="Times New Roman" w:cs="Times New Roman"/>
        </w:rPr>
        <w:t xml:space="preserve">, and it's also about </w:t>
      </w:r>
      <w:r>
        <w:rPr>
          <w:rFonts w:ascii="Times New Roman" w:hAnsi="Times New Roman" w:cs="Times New Roman"/>
          <w:lang w:eastAsia="zh-CN"/>
        </w:rPr>
        <w:t xml:space="preserve">collecting some </w:t>
      </w:r>
      <w:r>
        <w:rPr>
          <w:rFonts w:ascii="Times New Roman" w:hAnsi="Times New Roman" w:cs="Times New Roman"/>
        </w:rPr>
        <w:t xml:space="preserve">questionnaires or </w:t>
      </w:r>
      <w:r>
        <w:rPr>
          <w:rFonts w:ascii="Times New Roman" w:hAnsi="Times New Roman" w:cs="Times New Roman"/>
          <w:lang w:eastAsia="zh-CN"/>
        </w:rPr>
        <w:t>other data</w:t>
      </w:r>
      <w:r>
        <w:rPr>
          <w:rFonts w:ascii="Times New Roman" w:hAnsi="Times New Roman" w:cs="Times New Roman"/>
        </w:rPr>
        <w:t xml:space="preserve">. It doesn't necessarily </w:t>
      </w:r>
      <w:r>
        <w:rPr>
          <w:rFonts w:ascii="Times New Roman" w:hAnsi="Times New Roman" w:cs="Times New Roman"/>
          <w:lang w:eastAsia="zh-CN"/>
        </w:rPr>
        <w:t xml:space="preserve">have to </w:t>
      </w:r>
      <w:r>
        <w:rPr>
          <w:rFonts w:ascii="Times New Roman" w:hAnsi="Times New Roman" w:cs="Times New Roman"/>
        </w:rPr>
        <w:t xml:space="preserve">be the teachers in my school; there may be teachers from other schools, and I would ask them for their opinions. Some of them would reply, and some of them would not reply. When I </w:t>
      </w:r>
      <w:r>
        <w:rPr>
          <w:rFonts w:ascii="Times New Roman" w:hAnsi="Times New Roman" w:cs="Times New Roman"/>
          <w:lang w:eastAsia="zh-CN"/>
        </w:rPr>
        <w:t xml:space="preserve">write my thesis, I will use </w:t>
      </w:r>
      <w:r>
        <w:rPr>
          <w:rFonts w:hint="eastAsia" w:ascii="Times New Roman" w:hAnsi="Times New Roman" w:cs="Times New Roman"/>
          <w:lang w:eastAsia="zh-CN"/>
        </w:rPr>
        <w:t>r</w:t>
      </w:r>
      <w:r>
        <w:rPr>
          <w:rFonts w:ascii="Times New Roman" w:hAnsi="Times New Roman" w:cs="Times New Roman"/>
          <w:lang w:eastAsia="zh-CN"/>
        </w:rPr>
        <w:t xml:space="preserve">esearch </w:t>
      </w:r>
      <w:r>
        <w:rPr>
          <w:rFonts w:ascii="Times New Roman" w:hAnsi="Times New Roman" w:cs="Times New Roman"/>
        </w:rPr>
        <w:t xml:space="preserve">gate because I can follow some academic </w:t>
      </w:r>
      <w:r>
        <w:rPr>
          <w:rFonts w:ascii="Times New Roman" w:hAnsi="Times New Roman" w:cs="Times New Roman"/>
          <w:lang w:eastAsia="zh-CN"/>
        </w:rPr>
        <w:t xml:space="preserve">scholars </w:t>
      </w:r>
      <w:r>
        <w:rPr>
          <w:rFonts w:ascii="Times New Roman" w:hAnsi="Times New Roman" w:cs="Times New Roman"/>
        </w:rPr>
        <w:t xml:space="preserve">and read their recently </w:t>
      </w:r>
      <w:r>
        <w:rPr>
          <w:rFonts w:ascii="Times New Roman" w:hAnsi="Times New Roman" w:cs="Times New Roman"/>
          <w:lang w:eastAsia="zh-CN"/>
        </w:rPr>
        <w:t xml:space="preserve">published </w:t>
      </w:r>
      <w:r>
        <w:rPr>
          <w:rFonts w:ascii="Times New Roman" w:hAnsi="Times New Roman" w:cs="Times New Roman"/>
        </w:rPr>
        <w:t>articles and some cutting-edge things</w:t>
      </w:r>
      <w:r>
        <w:rPr>
          <w:rFonts w:ascii="Times New Roman" w:hAnsi="Times New Roman" w:cs="Times New Roman"/>
          <w:lang w:eastAsia="zh-CN"/>
        </w:rPr>
        <w:t>.</w:t>
      </w:r>
    </w:p>
    <w:p w14:paraId="75BFFD3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 (00:22:38): How often do you use social media to communicate with your family back home?</w:t>
      </w:r>
    </w:p>
    <w:p w14:paraId="14401FCB">
      <w:pPr>
        <w:jc w:val="both"/>
        <w:rPr>
          <w:rFonts w:ascii="Times New Roman" w:hAnsi="Times New Roman" w:cs="Times New Roman"/>
          <w:lang w:eastAsia="zh-CN"/>
        </w:rPr>
      </w:pPr>
      <w:r>
        <w:rPr>
          <w:rFonts w:ascii="Times New Roman" w:hAnsi="Times New Roman" w:cs="Times New Roman"/>
        </w:rPr>
        <w:t>Olivia (00:22:44): Communicate with family members as often as once every two days or once every two or three days, but not every day. Other times, I might read books and talks shared by others in the group</w:t>
      </w:r>
      <w:r>
        <w:rPr>
          <w:rFonts w:ascii="Times New Roman" w:hAnsi="Times New Roman" w:cs="Times New Roman"/>
          <w:lang w:eastAsia="zh-CN"/>
        </w:rPr>
        <w:t xml:space="preserve">. </w:t>
      </w:r>
      <w:r>
        <w:rPr>
          <w:rFonts w:ascii="Times New Roman" w:hAnsi="Times New Roman" w:cs="Times New Roman"/>
        </w:rPr>
        <w:t xml:space="preserve">Recently, there have been a lot of lectures on information literacy </w:t>
      </w:r>
      <w:r>
        <w:rPr>
          <w:rFonts w:ascii="Times New Roman" w:hAnsi="Times New Roman" w:cs="Times New Roman"/>
          <w:lang w:eastAsia="zh-CN"/>
        </w:rPr>
        <w:t xml:space="preserve">organised </w:t>
      </w:r>
      <w:r>
        <w:rPr>
          <w:rFonts w:ascii="Times New Roman" w:hAnsi="Times New Roman" w:cs="Times New Roman"/>
        </w:rPr>
        <w:t xml:space="preserve">by the library </w:t>
      </w:r>
      <w:r>
        <w:rPr>
          <w:rFonts w:ascii="Times New Roman" w:hAnsi="Times New Roman" w:cs="Times New Roman"/>
          <w:lang w:eastAsia="zh-CN"/>
        </w:rPr>
        <w:t xml:space="preserve">for </w:t>
      </w:r>
      <w:r>
        <w:rPr>
          <w:rFonts w:ascii="Times New Roman" w:hAnsi="Times New Roman" w:cs="Times New Roman"/>
        </w:rPr>
        <w:t xml:space="preserve">students in our school, such as </w:t>
      </w:r>
      <w:r>
        <w:rPr>
          <w:rFonts w:ascii="Times New Roman" w:hAnsi="Times New Roman" w:cs="Times New Roman"/>
          <w:lang w:eastAsia="zh-CN"/>
        </w:rPr>
        <w:t xml:space="preserve">how to </w:t>
      </w:r>
      <w:r>
        <w:rPr>
          <w:rFonts w:ascii="Times New Roman" w:hAnsi="Times New Roman" w:cs="Times New Roman"/>
        </w:rPr>
        <w:t>use Mindly</w:t>
      </w:r>
      <w:r>
        <w:rPr>
          <w:rFonts w:ascii="Times New Roman" w:hAnsi="Times New Roman" w:cs="Times New Roman"/>
          <w:lang w:eastAsia="zh-CN"/>
        </w:rPr>
        <w:t xml:space="preserve"> and </w:t>
      </w:r>
      <w:r>
        <w:rPr>
          <w:rFonts w:ascii="Times New Roman" w:hAnsi="Times New Roman" w:cs="Times New Roman"/>
        </w:rPr>
        <w:t xml:space="preserve">how to use </w:t>
      </w:r>
      <w:r>
        <w:rPr>
          <w:rFonts w:ascii="Times New Roman" w:hAnsi="Times New Roman" w:cs="Times New Roman"/>
          <w:lang w:eastAsia="zh-CN"/>
        </w:rPr>
        <w:t xml:space="preserve">Microsoft </w:t>
      </w:r>
      <w:r>
        <w:rPr>
          <w:rFonts w:ascii="Times New Roman" w:hAnsi="Times New Roman" w:cs="Times New Roman"/>
        </w:rPr>
        <w:t>to typeset. How to use Microsoft to typeset</w:t>
      </w:r>
      <w:r>
        <w:rPr>
          <w:rFonts w:ascii="Times New Roman" w:hAnsi="Times New Roman" w:cs="Times New Roman"/>
          <w:lang w:eastAsia="zh-CN"/>
        </w:rPr>
        <w:t xml:space="preserve">? How to </w:t>
      </w:r>
      <w:r>
        <w:rPr>
          <w:rFonts w:ascii="Times New Roman" w:hAnsi="Times New Roman" w:cs="Times New Roman"/>
        </w:rPr>
        <w:t>use library resources</w:t>
      </w:r>
      <w:r>
        <w:rPr>
          <w:rFonts w:ascii="Times New Roman" w:hAnsi="Times New Roman" w:cs="Times New Roman"/>
          <w:lang w:eastAsia="zh-CN"/>
        </w:rPr>
        <w:t xml:space="preserve">. This is </w:t>
      </w:r>
      <w:r>
        <w:rPr>
          <w:rFonts w:ascii="Times New Roman" w:hAnsi="Times New Roman" w:cs="Times New Roman"/>
        </w:rPr>
        <w:t xml:space="preserve">still very important </w:t>
      </w:r>
      <w:r>
        <w:rPr>
          <w:rFonts w:ascii="Times New Roman" w:hAnsi="Times New Roman" w:cs="Times New Roman"/>
          <w:lang w:eastAsia="zh-CN"/>
        </w:rPr>
        <w:t xml:space="preserve">to </w:t>
      </w:r>
      <w:r>
        <w:rPr>
          <w:rFonts w:ascii="Times New Roman" w:hAnsi="Times New Roman" w:cs="Times New Roman"/>
        </w:rPr>
        <w:t xml:space="preserve">our study, </w:t>
      </w:r>
      <w:r>
        <w:rPr>
          <w:rFonts w:ascii="Times New Roman" w:hAnsi="Times New Roman" w:cs="Times New Roman"/>
          <w:lang w:eastAsia="zh-CN"/>
        </w:rPr>
        <w:t xml:space="preserve">and </w:t>
      </w:r>
      <w:r>
        <w:rPr>
          <w:rFonts w:ascii="Times New Roman" w:hAnsi="Times New Roman" w:cs="Times New Roman"/>
        </w:rPr>
        <w:t xml:space="preserve">the lectures </w:t>
      </w:r>
      <w:r>
        <w:rPr>
          <w:rFonts w:ascii="Times New Roman" w:hAnsi="Times New Roman" w:cs="Times New Roman"/>
          <w:lang w:eastAsia="zh-CN"/>
        </w:rPr>
        <w:t xml:space="preserve">are </w:t>
      </w:r>
      <w:r>
        <w:rPr>
          <w:rFonts w:ascii="Times New Roman" w:hAnsi="Times New Roman" w:cs="Times New Roman"/>
        </w:rPr>
        <w:t xml:space="preserve">very detailed. They </w:t>
      </w:r>
      <w:r>
        <w:rPr>
          <w:rFonts w:ascii="Times New Roman" w:hAnsi="Times New Roman" w:cs="Times New Roman"/>
          <w:lang w:eastAsia="zh-CN"/>
        </w:rPr>
        <w:t xml:space="preserve">will </w:t>
      </w:r>
      <w:r>
        <w:rPr>
          <w:rFonts w:ascii="Times New Roman" w:hAnsi="Times New Roman" w:cs="Times New Roman"/>
        </w:rPr>
        <w:t xml:space="preserve">answer </w:t>
      </w:r>
      <w:r>
        <w:rPr>
          <w:rFonts w:ascii="Times New Roman" w:hAnsi="Times New Roman" w:cs="Times New Roman"/>
          <w:lang w:eastAsia="zh-CN"/>
        </w:rPr>
        <w:t xml:space="preserve">our questions </w:t>
      </w:r>
      <w:r>
        <w:rPr>
          <w:rFonts w:ascii="Times New Roman" w:hAnsi="Times New Roman" w:cs="Times New Roman"/>
        </w:rPr>
        <w:t>in time. Then, we can meet our friends from other countries</w:t>
      </w:r>
      <w:r>
        <w:rPr>
          <w:rFonts w:ascii="Times New Roman" w:hAnsi="Times New Roman" w:cs="Times New Roman"/>
          <w:lang w:eastAsia="zh-CN"/>
        </w:rPr>
        <w:t>.</w:t>
      </w:r>
    </w:p>
    <w:p w14:paraId="5151C06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(00:23:40): Okay, thanks! What are the following five apps that you use most frequently, Kyo?</w:t>
      </w:r>
    </w:p>
    <w:p w14:paraId="0866A5C6">
      <w:pPr>
        <w:jc w:val="both"/>
        <w:rPr>
          <w:rFonts w:ascii="Times New Roman" w:hAnsi="Times New Roman" w:cs="Times New Roman"/>
          <w:lang w:eastAsia="zh-CN"/>
        </w:rPr>
      </w:pPr>
      <w:r>
        <w:rPr>
          <w:rFonts w:ascii="Times New Roman" w:hAnsi="Times New Roman" w:cs="Times New Roman"/>
        </w:rPr>
        <w:t xml:space="preserve">JiaJingte(00:23:49): </w:t>
      </w:r>
      <w:r>
        <w:rPr>
          <w:rFonts w:ascii="Times New Roman" w:hAnsi="Times New Roman" w:cs="Times New Roman"/>
          <w:lang w:eastAsia="zh-CN"/>
        </w:rPr>
        <w:t xml:space="preserve">WhatsApp, Google Mail, </w:t>
      </w:r>
      <w:r>
        <w:rPr>
          <w:rFonts w:ascii="Times New Roman" w:hAnsi="Times New Roman" w:cs="Times New Roman"/>
        </w:rPr>
        <w:t>WeChat</w:t>
      </w:r>
      <w:r>
        <w:rPr>
          <w:rFonts w:ascii="Times New Roman" w:hAnsi="Times New Roman" w:cs="Times New Roman"/>
          <w:lang w:eastAsia="zh-CN"/>
        </w:rPr>
        <w:t xml:space="preserve">, </w:t>
      </w:r>
      <w:r>
        <w:rPr>
          <w:rFonts w:hint="eastAsia" w:ascii="Times New Roman" w:hAnsi="Times New Roman" w:cs="Times New Roman"/>
          <w:lang w:eastAsia="zh-CN"/>
        </w:rPr>
        <w:t>Little Red Book</w:t>
      </w:r>
      <w:r>
        <w:rPr>
          <w:rFonts w:ascii="Times New Roman" w:hAnsi="Times New Roman" w:cs="Times New Roman"/>
          <w:lang w:eastAsia="zh-CN"/>
        </w:rPr>
        <w:t xml:space="preserve">, </w:t>
      </w:r>
      <w:r>
        <w:rPr>
          <w:rFonts w:hint="eastAsia" w:ascii="Times New Roman" w:hAnsi="Times New Roman" w:cs="Times New Roman"/>
          <w:lang w:eastAsia="zh-CN"/>
        </w:rPr>
        <w:t>Douy</w:t>
      </w:r>
      <w:r>
        <w:rPr>
          <w:rFonts w:ascii="Times New Roman" w:hAnsi="Times New Roman" w:cs="Times New Roman"/>
        </w:rPr>
        <w:t>in</w:t>
      </w:r>
      <w:r>
        <w:rPr>
          <w:rFonts w:ascii="Times New Roman" w:hAnsi="Times New Roman" w:cs="Times New Roman"/>
          <w:lang w:eastAsia="zh-CN"/>
        </w:rPr>
        <w:t>.</w:t>
      </w:r>
    </w:p>
    <w:p w14:paraId="64E5D73D">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(00:24:02): How </w:t>
      </w:r>
      <w:r>
        <w:rPr>
          <w:rFonts w:ascii="Times New Roman" w:hAnsi="Times New Roman" w:cs="Times New Roman"/>
          <w:lang w:eastAsia="zh-CN"/>
        </w:rPr>
        <w:t xml:space="preserve">often </w:t>
      </w:r>
      <w:r>
        <w:rPr>
          <w:rFonts w:ascii="Times New Roman" w:hAnsi="Times New Roman" w:cs="Times New Roman"/>
        </w:rPr>
        <w:t>do you use social media to communicate with local Malaysian students and teachers?</w:t>
      </w:r>
    </w:p>
    <w:p w14:paraId="36F3132B">
      <w:pPr>
        <w:jc w:val="both"/>
        <w:rPr>
          <w:rFonts w:ascii="Times New Roman" w:hAnsi="Times New Roman" w:cs="Times New Roman"/>
        </w:rPr>
      </w:pPr>
      <w:r>
        <w:rPr>
          <w:rFonts w:ascii="Times New Roman" w:hAnsi="Times New Roman" w:cs="Times New Roman"/>
        </w:rPr>
        <w:t xml:space="preserve">JiaJingte(00:24:10): </w:t>
      </w:r>
      <w:r>
        <w:rPr>
          <w:rFonts w:ascii="Times New Roman" w:hAnsi="Times New Roman" w:cs="Times New Roman"/>
          <w:lang w:eastAsia="zh-CN"/>
        </w:rPr>
        <w:t xml:space="preserve">Usually </w:t>
      </w:r>
      <w:r>
        <w:rPr>
          <w:rFonts w:ascii="Times New Roman" w:hAnsi="Times New Roman" w:cs="Times New Roman"/>
        </w:rPr>
        <w:t xml:space="preserve">use </w:t>
      </w:r>
      <w:r>
        <w:rPr>
          <w:rFonts w:ascii="Times New Roman" w:hAnsi="Times New Roman" w:cs="Times New Roman"/>
          <w:lang w:eastAsia="zh-CN"/>
        </w:rPr>
        <w:t xml:space="preserve">WhatsApp </w:t>
      </w:r>
      <w:r>
        <w:rPr>
          <w:rFonts w:ascii="Times New Roman" w:hAnsi="Times New Roman" w:cs="Times New Roman"/>
        </w:rPr>
        <w:t>to communicate with each other.</w:t>
      </w:r>
    </w:p>
    <w:p w14:paraId="28086B37">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(00:24:19): Do you usually talk to your classmates about your studies, or do you also talk about life and travelling</w:t>
      </w:r>
      <w:r>
        <w:rPr>
          <w:rFonts w:ascii="Times New Roman" w:hAnsi="Times New Roman" w:cs="Times New Roman"/>
          <w:lang w:eastAsia="zh-CN"/>
        </w:rPr>
        <w:t>?</w:t>
      </w:r>
    </w:p>
    <w:p w14:paraId="3E9A5BF0">
      <w:pPr>
        <w:jc w:val="both"/>
        <w:rPr>
          <w:rFonts w:ascii="Times New Roman" w:hAnsi="Times New Roman" w:cs="Times New Roman"/>
        </w:rPr>
      </w:pPr>
      <w:r>
        <w:rPr>
          <w:rFonts w:ascii="Times New Roman" w:hAnsi="Times New Roman" w:cs="Times New Roman"/>
        </w:rPr>
        <w:t xml:space="preserve">JiaJingte(00:24:20): </w:t>
      </w:r>
      <w:r>
        <w:rPr>
          <w:rFonts w:ascii="Times New Roman" w:hAnsi="Times New Roman" w:cs="Times New Roman"/>
          <w:lang w:eastAsia="zh-CN"/>
        </w:rPr>
        <w:t xml:space="preserve">It depends </w:t>
      </w:r>
      <w:r>
        <w:rPr>
          <w:rFonts w:ascii="Times New Roman" w:hAnsi="Times New Roman" w:cs="Times New Roman"/>
        </w:rPr>
        <w:t xml:space="preserve">on where the students are. With </w:t>
      </w:r>
      <w:r>
        <w:rPr>
          <w:rFonts w:hint="eastAsia" w:ascii="Times New Roman" w:hAnsi="Times New Roman" w:cs="Times New Roman"/>
          <w:lang w:eastAsia="zh-CN"/>
        </w:rPr>
        <w:t>co-nationals</w:t>
      </w:r>
      <w:r>
        <w:rPr>
          <w:rFonts w:ascii="Times New Roman" w:hAnsi="Times New Roman" w:cs="Times New Roman"/>
          <w:lang w:eastAsia="zh-CN"/>
        </w:rPr>
        <w:t xml:space="preserve">, they usually </w:t>
      </w:r>
      <w:r>
        <w:rPr>
          <w:rFonts w:ascii="Times New Roman" w:hAnsi="Times New Roman" w:cs="Times New Roman"/>
        </w:rPr>
        <w:t>talk about where to go</w:t>
      </w:r>
      <w:r>
        <w:rPr>
          <w:rFonts w:ascii="Times New Roman" w:hAnsi="Times New Roman" w:cs="Times New Roman"/>
          <w:lang w:eastAsia="zh-CN"/>
        </w:rPr>
        <w:t xml:space="preserve">, </w:t>
      </w:r>
      <w:r>
        <w:rPr>
          <w:rFonts w:ascii="Times New Roman" w:hAnsi="Times New Roman" w:cs="Times New Roman"/>
        </w:rPr>
        <w:t>where to travel</w:t>
      </w:r>
      <w:r>
        <w:rPr>
          <w:rFonts w:ascii="Times New Roman" w:hAnsi="Times New Roman" w:cs="Times New Roman"/>
          <w:lang w:eastAsia="zh-CN"/>
        </w:rPr>
        <w:t xml:space="preserve">, and where to </w:t>
      </w:r>
      <w:r>
        <w:rPr>
          <w:rFonts w:ascii="Times New Roman" w:hAnsi="Times New Roman" w:cs="Times New Roman"/>
        </w:rPr>
        <w:t>eat and drink</w:t>
      </w:r>
      <w:r>
        <w:rPr>
          <w:rFonts w:hint="eastAsia" w:ascii="Times New Roman" w:hAnsi="Times New Roman" w:cs="Times New Roman"/>
          <w:lang w:eastAsia="zh-CN"/>
        </w:rPr>
        <w:t>. Howe</w:t>
      </w:r>
      <w:r>
        <w:rPr>
          <w:rFonts w:ascii="Times New Roman" w:hAnsi="Times New Roman" w:cs="Times New Roman"/>
          <w:lang w:eastAsia="zh-CN"/>
        </w:rPr>
        <w:t>ver</w:t>
      </w:r>
      <w:r>
        <w:rPr>
          <w:rFonts w:hint="eastAsia" w:ascii="Times New Roman" w:hAnsi="Times New Roman" w:cs="Times New Roman"/>
          <w:lang w:eastAsia="zh-CN"/>
        </w:rPr>
        <w:t>,</w:t>
      </w:r>
      <w:r>
        <w:rPr>
          <w:rFonts w:ascii="Times New Roman" w:hAnsi="Times New Roman" w:cs="Times New Roman"/>
        </w:rPr>
        <w:t xml:space="preserve"> with </w:t>
      </w:r>
      <w:r>
        <w:rPr>
          <w:rFonts w:ascii="Times New Roman" w:hAnsi="Times New Roman" w:cs="Times New Roman"/>
          <w:lang w:eastAsia="zh-CN"/>
        </w:rPr>
        <w:t xml:space="preserve">local </w:t>
      </w:r>
      <w:r>
        <w:rPr>
          <w:rFonts w:ascii="Times New Roman" w:hAnsi="Times New Roman" w:cs="Times New Roman"/>
        </w:rPr>
        <w:t xml:space="preserve">students, they </w:t>
      </w:r>
      <w:r>
        <w:rPr>
          <w:rFonts w:ascii="Times New Roman" w:hAnsi="Times New Roman" w:cs="Times New Roman"/>
          <w:lang w:eastAsia="zh-CN"/>
        </w:rPr>
        <w:t xml:space="preserve">talk about </w:t>
      </w:r>
      <w:r>
        <w:rPr>
          <w:rFonts w:ascii="Times New Roman" w:hAnsi="Times New Roman" w:cs="Times New Roman"/>
        </w:rPr>
        <w:t xml:space="preserve">studies </w:t>
      </w:r>
      <w:r>
        <w:rPr>
          <w:rFonts w:ascii="Times New Roman" w:hAnsi="Times New Roman" w:cs="Times New Roman"/>
          <w:lang w:eastAsia="zh-CN"/>
        </w:rPr>
        <w:t>and homework</w:t>
      </w:r>
      <w:r>
        <w:rPr>
          <w:rFonts w:ascii="Times New Roman" w:hAnsi="Times New Roman" w:cs="Times New Roman"/>
        </w:rPr>
        <w:t>.</w:t>
      </w:r>
    </w:p>
    <w:p w14:paraId="2786949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(00:25:17): Okay. So next, please, YuYe, share the five apps you use most frequently.</w:t>
      </w:r>
    </w:p>
    <w:p w14:paraId="0E8CC6C9">
      <w:pPr>
        <w:jc w:val="both"/>
        <w:rPr>
          <w:rFonts w:ascii="Times New Roman" w:hAnsi="Times New Roman" w:cs="Times New Roman"/>
        </w:rPr>
      </w:pPr>
      <w:r>
        <w:rPr>
          <w:rFonts w:ascii="Times New Roman" w:hAnsi="Times New Roman" w:cs="Times New Roman"/>
          <w:lang w:eastAsia="zh-CN"/>
        </w:rPr>
        <w:t>YuYe</w:t>
      </w:r>
      <w:r>
        <w:rPr>
          <w:rFonts w:ascii="Times New Roman" w:hAnsi="Times New Roman" w:cs="Times New Roman"/>
        </w:rPr>
        <w:t xml:space="preserve">(00:25:25): Since you're looking at social media software, I would say that young people over here prefer </w:t>
      </w:r>
      <w:r>
        <w:rPr>
          <w:rFonts w:ascii="Times New Roman" w:hAnsi="Times New Roman" w:cs="Times New Roman"/>
          <w:lang w:eastAsia="zh-CN"/>
        </w:rPr>
        <w:t xml:space="preserve">WhatsApp </w:t>
      </w:r>
      <w:r>
        <w:rPr>
          <w:rFonts w:ascii="Times New Roman" w:hAnsi="Times New Roman" w:cs="Times New Roman"/>
        </w:rPr>
        <w:t>for work or study. For their personal life</w:t>
      </w:r>
      <w:r>
        <w:rPr>
          <w:rFonts w:ascii="Times New Roman" w:hAnsi="Times New Roman" w:cs="Times New Roman"/>
          <w:lang w:eastAsia="zh-CN"/>
        </w:rPr>
        <w:t xml:space="preserve">, </w:t>
      </w:r>
      <w:r>
        <w:rPr>
          <w:rFonts w:ascii="Times New Roman" w:hAnsi="Times New Roman" w:cs="Times New Roman"/>
        </w:rPr>
        <w:t xml:space="preserve">they prefer to use </w:t>
      </w:r>
      <w:r>
        <w:rPr>
          <w:rFonts w:ascii="Times New Roman" w:hAnsi="Times New Roman" w:cs="Times New Roman"/>
          <w:lang w:eastAsia="zh-CN"/>
        </w:rPr>
        <w:t xml:space="preserve">Instagram, where they </w:t>
      </w:r>
      <w:r>
        <w:rPr>
          <w:rFonts w:ascii="Times New Roman" w:hAnsi="Times New Roman" w:cs="Times New Roman"/>
        </w:rPr>
        <w:t xml:space="preserve">can </w:t>
      </w:r>
      <w:r>
        <w:rPr>
          <w:rFonts w:ascii="Times New Roman" w:hAnsi="Times New Roman" w:cs="Times New Roman"/>
          <w:lang w:eastAsia="zh-CN"/>
        </w:rPr>
        <w:t xml:space="preserve">post </w:t>
      </w:r>
      <w:r>
        <w:rPr>
          <w:rFonts w:ascii="Times New Roman" w:hAnsi="Times New Roman" w:cs="Times New Roman"/>
        </w:rPr>
        <w:t xml:space="preserve">their photos and share their lives. Many friends </w:t>
      </w:r>
      <w:r>
        <w:rPr>
          <w:rFonts w:ascii="Times New Roman" w:hAnsi="Times New Roman" w:cs="Times New Roman"/>
          <w:lang w:eastAsia="zh-CN"/>
        </w:rPr>
        <w:t xml:space="preserve">use </w:t>
      </w:r>
      <w:r>
        <w:rPr>
          <w:rFonts w:ascii="Times New Roman" w:hAnsi="Times New Roman" w:cs="Times New Roman"/>
        </w:rPr>
        <w:t xml:space="preserve">WhatsApp to study, but Instagram is used for socialising </w:t>
      </w:r>
      <w:r>
        <w:rPr>
          <w:rFonts w:ascii="Times New Roman" w:hAnsi="Times New Roman" w:cs="Times New Roman"/>
          <w:lang w:eastAsia="zh-CN"/>
        </w:rPr>
        <w:t xml:space="preserve">and </w:t>
      </w:r>
      <w:r>
        <w:rPr>
          <w:rFonts w:ascii="Times New Roman" w:hAnsi="Times New Roman" w:cs="Times New Roman"/>
        </w:rPr>
        <w:t>travelling. Another thing is Outlook</w:t>
      </w:r>
      <w:r>
        <w:rPr>
          <w:rFonts w:ascii="Times New Roman" w:hAnsi="Times New Roman" w:cs="Times New Roman"/>
          <w:lang w:eastAsia="zh-CN"/>
        </w:rPr>
        <w:t xml:space="preserve">, which is the </w:t>
      </w:r>
      <w:r>
        <w:rPr>
          <w:rFonts w:hint="eastAsia" w:ascii="Times New Roman" w:hAnsi="Times New Roman" w:cs="Times New Roman"/>
          <w:lang w:eastAsia="zh-CN"/>
        </w:rPr>
        <w:t>university</w:t>
      </w:r>
      <w:r>
        <w:rPr>
          <w:rFonts w:ascii="Times New Roman" w:hAnsi="Times New Roman" w:cs="Times New Roman"/>
        </w:rPr>
        <w:t xml:space="preserve"> email</w:t>
      </w:r>
      <w:r>
        <w:rPr>
          <w:rFonts w:hint="eastAsia" w:ascii="Times New Roman" w:hAnsi="Times New Roman" w:cs="Times New Roman"/>
          <w:lang w:eastAsia="zh-CN"/>
        </w:rPr>
        <w:t>.</w:t>
      </w:r>
      <w:r>
        <w:rPr>
          <w:rFonts w:ascii="Times New Roman" w:hAnsi="Times New Roman" w:cs="Times New Roman"/>
        </w:rPr>
        <w:t xml:space="preserve"> </w:t>
      </w:r>
      <w:r>
        <w:rPr>
          <w:rFonts w:hint="eastAsia" w:ascii="Times New Roman" w:hAnsi="Times New Roman" w:cs="Times New Roman"/>
          <w:lang w:eastAsia="zh-CN"/>
        </w:rPr>
        <w:t>W</w:t>
      </w:r>
      <w:r>
        <w:rPr>
          <w:rFonts w:ascii="Times New Roman" w:hAnsi="Times New Roman" w:cs="Times New Roman"/>
        </w:rPr>
        <w:t>hen I first came here, I used QQ email. Still, the head of the department told us not to use our own private email to send messages to him and that it would be better to use the university email because he would be a bit confused. As for socialising, WeChat is generally used to communicate with friends, family members, and Chinese students.</w:t>
      </w:r>
    </w:p>
    <w:p w14:paraId="4DBBB6A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(00:27:16): Okay, so what do you think are the benefits and the negatives of using mediated technology during your study abroad?</w:t>
      </w:r>
    </w:p>
    <w:p w14:paraId="47BA42A7">
      <w:pPr>
        <w:jc w:val="both"/>
        <w:rPr>
          <w:rFonts w:hint="eastAsia" w:ascii="Times New Roman" w:hAnsi="Times New Roman" w:cs="Times New Roman"/>
          <w:lang w:val="en-US" w:eastAsia="zh-CN"/>
        </w:rPr>
      </w:pPr>
      <w:r>
        <w:rPr>
          <w:rFonts w:ascii="Times New Roman" w:hAnsi="Times New Roman" w:cs="Times New Roman"/>
          <w:lang w:eastAsia="zh-CN"/>
        </w:rPr>
        <w:t xml:space="preserve">YuYe </w:t>
      </w:r>
      <w:r>
        <w:rPr>
          <w:rFonts w:ascii="Times New Roman" w:hAnsi="Times New Roman" w:cs="Times New Roman"/>
        </w:rPr>
        <w:t xml:space="preserve">(00:27:28): </w:t>
      </w:r>
      <w:r>
        <w:rPr>
          <w:rFonts w:ascii="Times New Roman" w:hAnsi="Times New Roman" w:cs="Times New Roman"/>
          <w:lang w:val="en-US" w:eastAsia="zh-CN"/>
        </w:rPr>
        <w:t>I use Google more now that I'm studying computer science because it contains a ton of websites with educational content. Our students can learn or do homework using some open-source code from the E-club website. The earlier mentioned source code is yours to copy and modify as needed.</w:t>
      </w:r>
      <w:r>
        <w:rPr>
          <w:rFonts w:hint="eastAsia" w:ascii="Times New Roman" w:hAnsi="Times New Roman" w:cs="Times New Roman"/>
          <w:lang w:val="en-US" w:eastAsia="zh-CN"/>
        </w:rPr>
        <w:t xml:space="preserve"> </w:t>
      </w:r>
      <w:bookmarkStart w:id="0" w:name="_GoBack"/>
      <w:bookmarkEnd w:id="0"/>
      <w:r>
        <w:rPr>
          <w:rFonts w:hint="eastAsia" w:ascii="Times New Roman" w:hAnsi="Times New Roman" w:cs="Times New Roman"/>
        </w:rPr>
        <w:t xml:space="preserve">Another resource for learning programming is YouTube, where there are numerous lessons available. I therefore spent a lot of time searching on </w:t>
      </w:r>
      <w:r>
        <w:rPr>
          <w:rFonts w:hint="eastAsia" w:ascii="Times New Roman" w:hAnsi="Times New Roman" w:cs="Times New Roman"/>
          <w:lang w:val="en-US" w:eastAsia="zh-CN"/>
        </w:rPr>
        <w:t>that.</w:t>
      </w:r>
    </w:p>
    <w:p w14:paraId="2BB780D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(00:28:17): </w:t>
      </w:r>
      <w:r>
        <w:rPr>
          <w:rFonts w:ascii="Times New Roman" w:hAnsi="Times New Roman" w:cs="Times New Roman"/>
          <w:lang w:eastAsia="zh-CN"/>
        </w:rPr>
        <w:t xml:space="preserve">so, </w:t>
      </w:r>
      <w:r>
        <w:rPr>
          <w:rFonts w:ascii="Times New Roman" w:hAnsi="Times New Roman" w:cs="Times New Roman"/>
        </w:rPr>
        <w:t>like you study computer science, will you use Chat GPT?</w:t>
      </w:r>
    </w:p>
    <w:p w14:paraId="17E65E5E">
      <w:pPr>
        <w:jc w:val="both"/>
        <w:rPr>
          <w:rFonts w:ascii="Times New Roman" w:hAnsi="Times New Roman" w:cs="Times New Roman"/>
        </w:rPr>
      </w:pPr>
      <w:r>
        <w:rPr>
          <w:rFonts w:ascii="Times New Roman" w:hAnsi="Times New Roman" w:cs="Times New Roman"/>
          <w:lang w:eastAsia="zh-CN"/>
        </w:rPr>
        <w:t xml:space="preserve">YuYe </w:t>
      </w:r>
      <w:r>
        <w:rPr>
          <w:rFonts w:ascii="Times New Roman" w:hAnsi="Times New Roman" w:cs="Times New Roman"/>
        </w:rPr>
        <w:t>(00:28:20): Yes.</w:t>
      </w:r>
    </w:p>
    <w:p w14:paraId="4390182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(00:28:22): Do </w:t>
      </w:r>
      <w:r>
        <w:rPr>
          <w:rFonts w:ascii="Times New Roman" w:hAnsi="Times New Roman" w:cs="Times New Roman"/>
          <w:lang w:eastAsia="zh-CN"/>
        </w:rPr>
        <w:t xml:space="preserve">you usually </w:t>
      </w:r>
      <w:r>
        <w:rPr>
          <w:rFonts w:ascii="Times New Roman" w:hAnsi="Times New Roman" w:cs="Times New Roman"/>
        </w:rPr>
        <w:t xml:space="preserve">use </w:t>
      </w:r>
      <w:r>
        <w:rPr>
          <w:rFonts w:ascii="Times New Roman" w:hAnsi="Times New Roman" w:cs="Times New Roman"/>
          <w:lang w:eastAsia="zh-CN"/>
        </w:rPr>
        <w:t xml:space="preserve">it </w:t>
      </w:r>
      <w:r>
        <w:rPr>
          <w:rFonts w:ascii="Times New Roman" w:hAnsi="Times New Roman" w:cs="Times New Roman"/>
        </w:rPr>
        <w:t>for homework or information counselling?</w:t>
      </w:r>
    </w:p>
    <w:p w14:paraId="6AF63A71">
      <w:pPr>
        <w:jc w:val="both"/>
        <w:rPr>
          <w:rFonts w:ascii="Times New Roman" w:hAnsi="Times New Roman" w:cs="Times New Roman"/>
        </w:rPr>
      </w:pPr>
      <w:r>
        <w:rPr>
          <w:rFonts w:ascii="Times New Roman" w:hAnsi="Times New Roman" w:cs="Times New Roman"/>
          <w:lang w:eastAsia="zh-CN"/>
        </w:rPr>
        <w:t xml:space="preserve">YuYe </w:t>
      </w:r>
      <w:r>
        <w:rPr>
          <w:rFonts w:ascii="Times New Roman" w:hAnsi="Times New Roman" w:cs="Times New Roman"/>
        </w:rPr>
        <w:t xml:space="preserve">(00:28:25): It's just a consultation, and while he will give the code, the code he gives is usually </w:t>
      </w:r>
      <w:r>
        <w:rPr>
          <w:rFonts w:ascii="Times New Roman" w:hAnsi="Times New Roman" w:cs="Times New Roman"/>
          <w:lang w:eastAsia="zh-CN"/>
        </w:rPr>
        <w:t>incomplete</w:t>
      </w:r>
      <w:r>
        <w:rPr>
          <w:rFonts w:ascii="Times New Roman" w:hAnsi="Times New Roman" w:cs="Times New Roman"/>
        </w:rPr>
        <w:t>.</w:t>
      </w:r>
    </w:p>
    <w:p w14:paraId="7EEEADAC">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(00:28:33): Okay. </w:t>
      </w:r>
      <w:r>
        <w:rPr>
          <w:rFonts w:ascii="Times New Roman" w:hAnsi="Times New Roman" w:cs="Times New Roman"/>
          <w:lang w:eastAsia="zh-CN"/>
        </w:rPr>
        <w:t>C</w:t>
      </w:r>
      <w:r>
        <w:rPr>
          <w:rFonts w:ascii="Times New Roman" w:hAnsi="Times New Roman" w:cs="Times New Roman"/>
        </w:rPr>
        <w:t>an you share a case where social media played an important role in your learning process?</w:t>
      </w:r>
    </w:p>
    <w:p w14:paraId="1745C2C5">
      <w:pPr>
        <w:jc w:val="both"/>
        <w:rPr>
          <w:rFonts w:ascii="Times New Roman" w:hAnsi="Times New Roman" w:cs="Times New Roman"/>
        </w:rPr>
      </w:pPr>
      <w:r>
        <w:rPr>
          <w:rFonts w:ascii="Times New Roman" w:hAnsi="Times New Roman" w:cs="Times New Roman"/>
          <w:lang w:eastAsia="zh-CN"/>
        </w:rPr>
        <w:t>YuYe</w:t>
      </w:r>
      <w:r>
        <w:rPr>
          <w:rFonts w:ascii="Times New Roman" w:hAnsi="Times New Roman" w:cs="Times New Roman"/>
        </w:rPr>
        <w:t xml:space="preserve">(00:28:50): That's probably </w:t>
      </w:r>
      <w:r>
        <w:rPr>
          <w:rFonts w:ascii="Times New Roman" w:hAnsi="Times New Roman" w:cs="Times New Roman"/>
          <w:lang w:eastAsia="zh-CN"/>
        </w:rPr>
        <w:t>WhatsApp</w:t>
      </w:r>
      <w:r>
        <w:rPr>
          <w:rFonts w:ascii="Times New Roman" w:hAnsi="Times New Roman" w:cs="Times New Roman"/>
        </w:rPr>
        <w:t xml:space="preserve"> because we use </w:t>
      </w:r>
      <w:r>
        <w:rPr>
          <w:rFonts w:ascii="Times New Roman" w:hAnsi="Times New Roman" w:cs="Times New Roman"/>
          <w:lang w:eastAsia="zh-CN"/>
        </w:rPr>
        <w:t xml:space="preserve">WhatsApp </w:t>
      </w:r>
      <w:r>
        <w:rPr>
          <w:rFonts w:ascii="Times New Roman" w:hAnsi="Times New Roman" w:cs="Times New Roman"/>
        </w:rPr>
        <w:t>to communicate and share files during</w:t>
      </w:r>
      <w:r>
        <w:rPr>
          <w:rFonts w:ascii="Times New Roman" w:hAnsi="Times New Roman" w:cs="Times New Roman"/>
          <w:lang w:eastAsia="zh-CN"/>
        </w:rPr>
        <w:t xml:space="preserve"> </w:t>
      </w:r>
      <w:r>
        <w:rPr>
          <w:rFonts w:ascii="Times New Roman" w:hAnsi="Times New Roman" w:cs="Times New Roman"/>
        </w:rPr>
        <w:t xml:space="preserve">group work. </w:t>
      </w:r>
      <w:r>
        <w:rPr>
          <w:rFonts w:ascii="Times New Roman" w:hAnsi="Times New Roman" w:cs="Times New Roman"/>
          <w:lang w:eastAsia="zh-CN"/>
        </w:rPr>
        <w:t xml:space="preserve">In addition, </w:t>
      </w:r>
      <w:r>
        <w:rPr>
          <w:rFonts w:ascii="Times New Roman" w:hAnsi="Times New Roman" w:cs="Times New Roman"/>
        </w:rPr>
        <w:t xml:space="preserve">each person </w:t>
      </w:r>
      <w:r>
        <w:rPr>
          <w:rFonts w:ascii="Times New Roman" w:hAnsi="Times New Roman" w:cs="Times New Roman"/>
          <w:lang w:eastAsia="zh-CN"/>
        </w:rPr>
        <w:t xml:space="preserve">is usually responsible for </w:t>
      </w:r>
      <w:r>
        <w:rPr>
          <w:rFonts w:ascii="Times New Roman" w:hAnsi="Times New Roman" w:cs="Times New Roman"/>
        </w:rPr>
        <w:t xml:space="preserve">one part of the group </w:t>
      </w:r>
      <w:r>
        <w:rPr>
          <w:rFonts w:ascii="Times New Roman" w:hAnsi="Times New Roman" w:cs="Times New Roman"/>
          <w:lang w:eastAsia="zh-CN"/>
        </w:rPr>
        <w:t>work</w:t>
      </w:r>
      <w:r>
        <w:rPr>
          <w:rFonts w:ascii="Times New Roman" w:hAnsi="Times New Roman" w:cs="Times New Roman"/>
        </w:rPr>
        <w:t>. S</w:t>
      </w:r>
      <w:r>
        <w:rPr>
          <w:rFonts w:ascii="Times New Roman" w:hAnsi="Times New Roman" w:cs="Times New Roman"/>
          <w:lang w:eastAsia="zh-CN"/>
        </w:rPr>
        <w:t xml:space="preserve">ometimes, we will use a Microsoft </w:t>
      </w:r>
      <w:r>
        <w:rPr>
          <w:rFonts w:ascii="Times New Roman" w:hAnsi="Times New Roman" w:cs="Times New Roman"/>
        </w:rPr>
        <w:t xml:space="preserve">online document, and everyone can edit i.. We can send the link of the Microsoft online document to </w:t>
      </w:r>
      <w:r>
        <w:rPr>
          <w:rFonts w:ascii="Times New Roman" w:hAnsi="Times New Roman" w:cs="Times New Roman"/>
          <w:lang w:eastAsia="zh-CN"/>
        </w:rPr>
        <w:t>WhatsApp</w:t>
      </w:r>
      <w:r>
        <w:rPr>
          <w:rFonts w:ascii="Times New Roman" w:hAnsi="Times New Roman" w:cs="Times New Roman"/>
        </w:rPr>
        <w:t xml:space="preserve">, and </w:t>
      </w:r>
      <w:r>
        <w:rPr>
          <w:rFonts w:ascii="Times New Roman" w:hAnsi="Times New Roman" w:cs="Times New Roman"/>
          <w:lang w:eastAsia="zh-CN"/>
        </w:rPr>
        <w:t xml:space="preserve">then </w:t>
      </w:r>
      <w:r>
        <w:rPr>
          <w:rFonts w:ascii="Times New Roman" w:hAnsi="Times New Roman" w:cs="Times New Roman"/>
        </w:rPr>
        <w:t xml:space="preserve">each person </w:t>
      </w:r>
      <w:r>
        <w:rPr>
          <w:rFonts w:ascii="Times New Roman" w:hAnsi="Times New Roman" w:cs="Times New Roman"/>
          <w:lang w:eastAsia="zh-CN"/>
        </w:rPr>
        <w:t xml:space="preserve">is responsible for their part. </w:t>
      </w:r>
      <w:r>
        <w:rPr>
          <w:rFonts w:ascii="Times New Roman" w:hAnsi="Times New Roman" w:cs="Times New Roman"/>
        </w:rPr>
        <w:t xml:space="preserve">Since it is not possible for all of us to be Chinese, </w:t>
      </w:r>
      <w:r>
        <w:rPr>
          <w:rFonts w:ascii="Times New Roman" w:hAnsi="Times New Roman" w:cs="Times New Roman"/>
          <w:lang w:eastAsia="zh-CN"/>
        </w:rPr>
        <w:t xml:space="preserve">we use WhatsApp to communicate with each other, including students from </w:t>
      </w:r>
      <w:r>
        <w:rPr>
          <w:rFonts w:ascii="Times New Roman" w:hAnsi="Times New Roman" w:cs="Times New Roman"/>
        </w:rPr>
        <w:t xml:space="preserve">the Middle East </w:t>
      </w:r>
      <w:r>
        <w:rPr>
          <w:rFonts w:ascii="Times New Roman" w:hAnsi="Times New Roman" w:cs="Times New Roman"/>
          <w:lang w:eastAsia="zh-CN"/>
        </w:rPr>
        <w:t xml:space="preserve">and </w:t>
      </w:r>
      <w:r>
        <w:rPr>
          <w:rFonts w:ascii="Times New Roman" w:hAnsi="Times New Roman" w:cs="Times New Roman"/>
        </w:rPr>
        <w:t xml:space="preserve">local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w:t>
      </w:r>
      <w:r>
        <w:rPr>
          <w:rFonts w:ascii="Times New Roman" w:hAnsi="Times New Roman" w:cs="Times New Roman"/>
          <w:lang w:eastAsia="zh-CN"/>
        </w:rPr>
        <w:t>students</w:t>
      </w:r>
      <w:r>
        <w:rPr>
          <w:rFonts w:ascii="Times New Roman" w:hAnsi="Times New Roman" w:cs="Times New Roman"/>
        </w:rPr>
        <w:t xml:space="preserve">, and international </w:t>
      </w:r>
      <w:r>
        <w:rPr>
          <w:rFonts w:ascii="Times New Roman" w:hAnsi="Times New Roman" w:cs="Times New Roman"/>
          <w:lang w:eastAsia="zh-CN"/>
        </w:rPr>
        <w:t xml:space="preserve">students also </w:t>
      </w:r>
      <w:r>
        <w:rPr>
          <w:rFonts w:ascii="Times New Roman" w:hAnsi="Times New Roman" w:cs="Times New Roman"/>
        </w:rPr>
        <w:t xml:space="preserve">use </w:t>
      </w:r>
      <w:r>
        <w:rPr>
          <w:rFonts w:ascii="Times New Roman" w:hAnsi="Times New Roman" w:cs="Times New Roman"/>
          <w:lang w:eastAsia="zh-CN"/>
        </w:rPr>
        <w:t xml:space="preserve">it </w:t>
      </w:r>
      <w:r>
        <w:rPr>
          <w:rFonts w:ascii="Times New Roman" w:hAnsi="Times New Roman" w:cs="Times New Roman"/>
        </w:rPr>
        <w:t>more.</w:t>
      </w:r>
    </w:p>
    <w:p w14:paraId="699FB345">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(00:29:42): That's very important! Okay, thank you</w:t>
      </w:r>
      <w:r>
        <w:rPr>
          <w:rFonts w:ascii="Times New Roman" w:hAnsi="Times New Roman" w:cs="Times New Roman"/>
          <w:lang w:eastAsia="zh-CN"/>
        </w:rPr>
        <w:t xml:space="preserve">. </w:t>
      </w:r>
      <w:r>
        <w:rPr>
          <w:rFonts w:ascii="Times New Roman" w:hAnsi="Times New Roman" w:cs="Times New Roman"/>
        </w:rPr>
        <w:t>Xiao Jing, I would like to ask you if you have any cases or stories to share that social media has played a very important role in your learning during these five semesters</w:t>
      </w:r>
      <w:r>
        <w:rPr>
          <w:rFonts w:ascii="Times New Roman" w:hAnsi="Times New Roman" w:cs="Times New Roman"/>
          <w:lang w:eastAsia="zh-CN"/>
        </w:rPr>
        <w:t>?</w:t>
      </w:r>
    </w:p>
    <w:p w14:paraId="76BD0D4C">
      <w:pPr>
        <w:jc w:val="both"/>
        <w:rPr>
          <w:rFonts w:ascii="Times New Roman" w:hAnsi="Times New Roman" w:cs="Times New Roman"/>
        </w:rPr>
      </w:pPr>
      <w:r>
        <w:rPr>
          <w:rFonts w:ascii="Times New Roman" w:hAnsi="Times New Roman" w:cs="Times New Roman"/>
        </w:rPr>
        <w:t xml:space="preserve">JiaJingte(00:30:07): </w:t>
      </w:r>
      <w:r>
        <w:rPr>
          <w:rFonts w:ascii="Times New Roman" w:hAnsi="Times New Roman" w:cs="Times New Roman"/>
          <w:lang w:eastAsia="zh-CN"/>
        </w:rPr>
        <w:t>Yes, WhatsApp. C</w:t>
      </w:r>
      <w:r>
        <w:rPr>
          <w:rFonts w:ascii="Times New Roman" w:hAnsi="Times New Roman" w:cs="Times New Roman"/>
        </w:rPr>
        <w:t xml:space="preserve">ontacting my classmates </w:t>
      </w:r>
      <w:r>
        <w:rPr>
          <w:rFonts w:ascii="Times New Roman" w:hAnsi="Times New Roman" w:cs="Times New Roman"/>
          <w:lang w:eastAsia="zh-CN"/>
        </w:rPr>
        <w:t xml:space="preserve">with WhatsApp will </w:t>
      </w:r>
      <w:r>
        <w:rPr>
          <w:rFonts w:ascii="Times New Roman" w:hAnsi="Times New Roman" w:cs="Times New Roman"/>
        </w:rPr>
        <w:t>let me know what to expect.</w:t>
      </w:r>
    </w:p>
    <w:p w14:paraId="07C1F1A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(00:30:16): Okay. What about you? </w:t>
      </w:r>
      <w:r>
        <w:rPr>
          <w:rFonts w:ascii="Times New Roman" w:hAnsi="Times New Roman" w:cs="Times New Roman"/>
          <w:lang w:eastAsia="zh-CN"/>
        </w:rPr>
        <w:t xml:space="preserve">Olivia, </w:t>
      </w:r>
      <w:r>
        <w:rPr>
          <w:rFonts w:ascii="Times New Roman" w:hAnsi="Times New Roman" w:cs="Times New Roman"/>
        </w:rPr>
        <w:t>what benefits do you think media technology has brought your learning? Are there any negative effects?</w:t>
      </w:r>
    </w:p>
    <w:p w14:paraId="7FA96CBD">
      <w:pPr>
        <w:jc w:val="both"/>
        <w:rPr>
          <w:rFonts w:hint="eastAsia" w:ascii="Times New Roman" w:hAnsi="Times New Roman"/>
          <w:color w:val="auto"/>
          <w:sz w:val="22"/>
          <w:szCs w:val="24"/>
        </w:rPr>
      </w:pPr>
      <w:r>
        <w:rPr>
          <w:rFonts w:ascii="Times New Roman" w:hAnsi="Times New Roman" w:cs="Times New Roman"/>
        </w:rPr>
        <w:t xml:space="preserve">Olivia(00:30:27): </w:t>
      </w:r>
      <w:r>
        <w:rPr>
          <w:rFonts w:hint="eastAsia" w:ascii="Times New Roman" w:hAnsi="Times New Roman"/>
          <w:color w:val="auto"/>
          <w:sz w:val="22"/>
          <w:szCs w:val="24"/>
        </w:rPr>
        <w:t xml:space="preserve"> </w:t>
      </w:r>
      <w:r>
        <w:rPr>
          <w:rFonts w:hint="eastAsia" w:ascii="Times New Roman" w:hAnsi="Times New Roman"/>
          <w:color w:val="auto"/>
          <w:sz w:val="22"/>
          <w:szCs w:val="24"/>
          <w:lang w:val="en-US" w:eastAsia="zh-CN"/>
        </w:rPr>
        <w:t>T</w:t>
      </w:r>
      <w:r>
        <w:rPr>
          <w:rFonts w:hint="eastAsia" w:ascii="Times New Roman" w:hAnsi="Times New Roman"/>
          <w:color w:val="auto"/>
          <w:sz w:val="22"/>
          <w:szCs w:val="24"/>
        </w:rPr>
        <w:t>here are positive and negative aspects. Positive aspects, for example, as I said, researcher gate, mailbox and Communication software allow me to have timely communication with my teachers and even some knowledge updates.The drawbacks include, for instance, the fact that I use WeChat for 40–50 hours a week on average.  Particularly when I used to enjoy browsing Douyin, I felt like I was wasting a lot of time on it</w:t>
      </w:r>
      <w:r>
        <w:rPr>
          <w:rFonts w:hint="eastAsia" w:ascii="Times New Roman" w:hAnsi="Times New Roman"/>
          <w:color w:val="auto"/>
          <w:sz w:val="22"/>
          <w:szCs w:val="24"/>
          <w:lang w:val="zh-CN" w:eastAsia="zh-CN" w:bidi="zh-CN"/>
        </w:rPr>
        <w:t xml:space="preserve">. </w:t>
      </w:r>
      <w:r>
        <w:rPr>
          <w:rFonts w:hint="eastAsia" w:ascii="Times New Roman" w:hAnsi="Times New Roman"/>
          <w:color w:val="auto"/>
          <w:sz w:val="22"/>
          <w:szCs w:val="24"/>
        </w:rPr>
        <w:t xml:space="preserve">I had stated that I would be expected to read ten pages of the book today, but after reading just one or two, I might go to Douyin and take a break. After that, I might become addicted to the app and lose track of time, so two or three hours might pass. I removed it later, however there will be an app in its stead. WeChat also offers short films and video numbers, both of which have the potential to be addicting. This is really not good, in my opinion. </w:t>
      </w:r>
    </w:p>
    <w:p w14:paraId="6629905E">
      <w:pPr>
        <w:jc w:val="both"/>
        <w:rPr>
          <w:rFonts w:ascii="Times New Roman" w:hAnsi="Times New Roman" w:cs="Times New Roman"/>
        </w:rPr>
      </w:pPr>
      <w:r>
        <w:rPr>
          <w:rFonts w:ascii="Times New Roman" w:hAnsi="Times New Roman" w:cs="Times New Roman"/>
        </w:rPr>
        <w:t xml:space="preserve">Olivia(00:31:40): </w:t>
      </w:r>
      <w:r>
        <w:rPr>
          <w:rFonts w:hint="eastAsia" w:ascii="Times New Roman" w:hAnsi="Times New Roman" w:cs="Times New Roman"/>
        </w:rPr>
        <w:t>Microsoft Team and Mirror Team, in my opinion, are meeting software. However, they can be linked to that Mirror, much like the whiteboard can be updated in real-time, allowing all team members to share messages. This, in my opinion, will increase learning efficiency, especially for those who are abroad where they won't be impacted, so I believe that this is a good way for the group, the team, and the teacher to communicate. Without any outside influence, I believe this will increase learning effectiveness, which makes it beneficial for the team or group to interact with the teacher.</w:t>
      </w:r>
    </w:p>
    <w:p w14:paraId="017AA21F">
      <w:pPr>
        <w:jc w:val="both"/>
        <w:rPr>
          <w:rFonts w:ascii="Times New Roman" w:hAnsi="Times New Roman" w:cs="Times New Roman"/>
        </w:rPr>
      </w:pPr>
      <w:r>
        <w:rPr>
          <w:rFonts w:ascii="Times New Roman" w:hAnsi="Times New Roman" w:cs="Times New Roman"/>
        </w:rPr>
        <w:t xml:space="preserve">Sometimes, </w:t>
      </w:r>
      <w:r>
        <w:rPr>
          <w:rFonts w:ascii="Times New Roman" w:hAnsi="Times New Roman" w:cs="Times New Roman"/>
          <w:lang w:eastAsia="zh-CN"/>
        </w:rPr>
        <w:t xml:space="preserve">I </w:t>
      </w:r>
      <w:r>
        <w:rPr>
          <w:rFonts w:ascii="Times New Roman" w:hAnsi="Times New Roman" w:cs="Times New Roman"/>
        </w:rPr>
        <w:t xml:space="preserve">rely on ChatGPT, </w:t>
      </w:r>
      <w:r>
        <w:rPr>
          <w:rFonts w:ascii="Times New Roman" w:hAnsi="Times New Roman" w:cs="Times New Roman"/>
          <w:lang w:eastAsia="zh-CN"/>
        </w:rPr>
        <w:t xml:space="preserve">and sometimes, </w:t>
      </w:r>
      <w:r>
        <w:rPr>
          <w:rFonts w:ascii="Times New Roman" w:hAnsi="Times New Roman" w:cs="Times New Roman"/>
        </w:rPr>
        <w:t xml:space="preserve">the teacher encourages me to use it, but I must use it wisely, not without my own ideas. So, I think the teacher has an open attitude towards Chat GPT and doesn't necessarily say that students </w:t>
      </w:r>
      <w:r>
        <w:rPr>
          <w:rFonts w:ascii="Times New Roman" w:hAnsi="Times New Roman" w:cs="Times New Roman"/>
          <w:lang w:eastAsia="zh-CN"/>
        </w:rPr>
        <w:t xml:space="preserve">are forbidden to </w:t>
      </w:r>
      <w:r>
        <w:rPr>
          <w:rFonts w:ascii="Times New Roman" w:hAnsi="Times New Roman" w:cs="Times New Roman"/>
        </w:rPr>
        <w:t xml:space="preserve">use it, but </w:t>
      </w:r>
      <w:r>
        <w:rPr>
          <w:rFonts w:ascii="Times New Roman" w:hAnsi="Times New Roman" w:cs="Times New Roman"/>
          <w:lang w:eastAsia="zh-CN"/>
        </w:rPr>
        <w:t xml:space="preserve">the teacher mainly wants to </w:t>
      </w:r>
      <w:r>
        <w:rPr>
          <w:rFonts w:ascii="Times New Roman" w:hAnsi="Times New Roman" w:cs="Times New Roman"/>
        </w:rPr>
        <w:t>prevent them from plagiarising or from not using their brains</w:t>
      </w:r>
      <w:r>
        <w:rPr>
          <w:rFonts w:ascii="Times New Roman" w:hAnsi="Times New Roman" w:cs="Times New Roman"/>
          <w:lang w:eastAsia="zh-CN"/>
        </w:rPr>
        <w:t xml:space="preserve">. Sometimes, </w:t>
      </w:r>
      <w:r>
        <w:rPr>
          <w:rFonts w:ascii="Times New Roman" w:hAnsi="Times New Roman" w:cs="Times New Roman"/>
        </w:rPr>
        <w:t xml:space="preserve">our teacher will post a picture in the group to teach </w:t>
      </w:r>
      <w:r>
        <w:rPr>
          <w:rFonts w:ascii="Times New Roman" w:hAnsi="Times New Roman" w:cs="Times New Roman"/>
          <w:lang w:eastAsia="zh-CN"/>
        </w:rPr>
        <w:t xml:space="preserve">everyone </w:t>
      </w:r>
      <w:r>
        <w:rPr>
          <w:rFonts w:ascii="Times New Roman" w:hAnsi="Times New Roman" w:cs="Times New Roman"/>
        </w:rPr>
        <w:t xml:space="preserve">how to use Chat GPT, and sometimes, he will even introduce some related websites and resources to encourage everyone to </w:t>
      </w:r>
      <w:r>
        <w:rPr>
          <w:rFonts w:ascii="Times New Roman" w:hAnsi="Times New Roman" w:cs="Times New Roman"/>
          <w:lang w:eastAsia="zh-CN"/>
        </w:rPr>
        <w:t xml:space="preserve">use it appropriately and enhance </w:t>
      </w:r>
      <w:r>
        <w:rPr>
          <w:rFonts w:ascii="Times New Roman" w:hAnsi="Times New Roman" w:cs="Times New Roman"/>
        </w:rPr>
        <w:t>their learning efficiency.</w:t>
      </w:r>
    </w:p>
    <w:p w14:paraId="06DE5BE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(00:33:25): Your teachers are pretty open</w:t>
      </w:r>
      <w:r>
        <w:rPr>
          <w:rFonts w:ascii="Times New Roman" w:hAnsi="Times New Roman" w:cs="Times New Roman"/>
          <w:lang w:eastAsia="zh-CN"/>
        </w:rPr>
        <w:t xml:space="preserve">, </w:t>
      </w:r>
      <w:r>
        <w:rPr>
          <w:rFonts w:ascii="Times New Roman" w:hAnsi="Times New Roman" w:cs="Times New Roman"/>
        </w:rPr>
        <w:t xml:space="preserve">thanks </w:t>
      </w:r>
      <w:r>
        <w:rPr>
          <w:rFonts w:ascii="Times New Roman" w:hAnsi="Times New Roman" w:cs="Times New Roman"/>
          <w:lang w:eastAsia="zh-CN"/>
        </w:rPr>
        <w:t>Olivia.</w:t>
      </w:r>
    </w:p>
    <w:p w14:paraId="21103E4D">
      <w:pPr>
        <w:jc w:val="both"/>
        <w:rPr>
          <w:rFonts w:ascii="Times New Roman" w:hAnsi="Times New Roman" w:cs="Times New Roman"/>
          <w:lang w:eastAsia="zh-CN"/>
        </w:rPr>
      </w:pPr>
      <w:r>
        <w:rPr>
          <w:rFonts w:ascii="Times New Roman" w:hAnsi="Times New Roman" w:cs="Times New Roman"/>
          <w:lang w:eastAsia="zh-CN"/>
        </w:rPr>
        <w:t xml:space="preserve">Zou Yue </w:t>
      </w:r>
      <w:r>
        <w:rPr>
          <w:rFonts w:ascii="Times New Roman" w:hAnsi="Times New Roman" w:cs="Times New Roman"/>
        </w:rPr>
        <w:t xml:space="preserve">(00:33:55): </w:t>
      </w:r>
      <w:r>
        <w:rPr>
          <w:rFonts w:ascii="Times New Roman" w:hAnsi="Times New Roman" w:cs="Times New Roman"/>
          <w:lang w:eastAsia="zh-CN"/>
        </w:rPr>
        <w:t xml:space="preserve">Yes, </w:t>
      </w:r>
      <w:r>
        <w:rPr>
          <w:rFonts w:ascii="Times New Roman" w:hAnsi="Times New Roman" w:cs="Times New Roman"/>
        </w:rPr>
        <w:t xml:space="preserve">for example, one day, I </w:t>
      </w:r>
      <w:r>
        <w:rPr>
          <w:rFonts w:ascii="Times New Roman" w:hAnsi="Times New Roman" w:cs="Times New Roman"/>
          <w:lang w:eastAsia="zh-CN"/>
        </w:rPr>
        <w:t xml:space="preserve">forgot to </w:t>
      </w:r>
      <w:r>
        <w:rPr>
          <w:rFonts w:ascii="Times New Roman" w:hAnsi="Times New Roman" w:cs="Times New Roman"/>
        </w:rPr>
        <w:t>write my homework</w:t>
      </w:r>
      <w:r>
        <w:rPr>
          <w:rFonts w:ascii="Times New Roman" w:hAnsi="Times New Roman" w:cs="Times New Roman"/>
          <w:lang w:eastAsia="zh-CN"/>
        </w:rPr>
        <w:t xml:space="preserve">, so </w:t>
      </w:r>
      <w:r>
        <w:rPr>
          <w:rFonts w:ascii="Times New Roman" w:hAnsi="Times New Roman" w:cs="Times New Roman"/>
        </w:rPr>
        <w:t xml:space="preserve">I usually </w:t>
      </w:r>
      <w:r>
        <w:rPr>
          <w:rFonts w:ascii="Times New Roman" w:hAnsi="Times New Roman" w:cs="Times New Roman"/>
          <w:lang w:eastAsia="zh-CN"/>
        </w:rPr>
        <w:t xml:space="preserve">use Chat GPT </w:t>
      </w:r>
      <w:r>
        <w:rPr>
          <w:rFonts w:ascii="Times New Roman" w:hAnsi="Times New Roman" w:cs="Times New Roman"/>
        </w:rPr>
        <w:t>to make up for it. Sometimes, when I must write an assignment but don't know how to write it, I</w:t>
      </w:r>
      <w:r>
        <w:rPr>
          <w:rFonts w:ascii="Times New Roman" w:hAnsi="Times New Roman" w:cs="Times New Roman"/>
          <w:lang w:eastAsia="zh-CN"/>
        </w:rPr>
        <w:t xml:space="preserve"> </w:t>
      </w:r>
      <w:r>
        <w:rPr>
          <w:rFonts w:ascii="Times New Roman" w:hAnsi="Times New Roman" w:cs="Times New Roman"/>
        </w:rPr>
        <w:t xml:space="preserve">contact my classmates via WhatsApp or </w:t>
      </w:r>
      <w:r>
        <w:rPr>
          <w:rFonts w:ascii="Times New Roman" w:hAnsi="Times New Roman" w:cs="Times New Roman"/>
          <w:lang w:eastAsia="zh-CN"/>
        </w:rPr>
        <w:t xml:space="preserve">Telegram and ask them </w:t>
      </w:r>
      <w:r>
        <w:rPr>
          <w:rFonts w:ascii="Times New Roman" w:hAnsi="Times New Roman" w:cs="Times New Roman"/>
        </w:rPr>
        <w:t>how to write it</w:t>
      </w:r>
      <w:r>
        <w:rPr>
          <w:rFonts w:ascii="Times New Roman" w:hAnsi="Times New Roman" w:cs="Times New Roman"/>
          <w:lang w:eastAsia="zh-CN"/>
        </w:rPr>
        <w:t>.</w:t>
      </w:r>
    </w:p>
    <w:p w14:paraId="668E3FB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(00:34:34): Go through these social media apps to signal for help.</w:t>
      </w:r>
    </w:p>
    <w:p w14:paraId="48A4CE0B">
      <w:pPr>
        <w:jc w:val="both"/>
        <w:rPr>
          <w:rFonts w:ascii="Times New Roman" w:hAnsi="Times New Roman" w:cs="Times New Roman"/>
        </w:rPr>
      </w:pPr>
      <w:r>
        <w:rPr>
          <w:rFonts w:ascii="Times New Roman" w:hAnsi="Times New Roman" w:cs="Times New Roman"/>
          <w:lang w:eastAsia="zh-CN"/>
        </w:rPr>
        <w:t xml:space="preserve">Zou Yue </w:t>
      </w:r>
      <w:r>
        <w:rPr>
          <w:rFonts w:ascii="Times New Roman" w:hAnsi="Times New Roman" w:cs="Times New Roman"/>
        </w:rPr>
        <w:t xml:space="preserve">(00:34:38): Yeah, </w:t>
      </w:r>
      <w:r>
        <w:rPr>
          <w:rFonts w:hint="eastAsia" w:ascii="Times New Roman" w:hAnsi="Times New Roman" w:cs="Times New Roman"/>
        </w:rPr>
        <w:t>I often ask a few close-knit elders how to write because there is a large senior population in a WhatsApp group for computer science students.</w:t>
      </w:r>
    </w:p>
    <w:p w14:paraId="5F5AB9FB">
      <w:pPr>
        <w:jc w:val="both"/>
        <w:rPr>
          <w:rFonts w:hint="eastAsia"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(00:35:00): That's good too. So, </w:t>
      </w:r>
      <w:r>
        <w:rPr>
          <w:rFonts w:ascii="Times New Roman" w:hAnsi="Times New Roman" w:cs="Times New Roman"/>
          <w:lang w:eastAsia="zh-CN"/>
        </w:rPr>
        <w:t>has any social media use</w:t>
      </w:r>
      <w:r>
        <w:rPr>
          <w:rFonts w:ascii="Times New Roman" w:hAnsi="Times New Roman" w:cs="Times New Roman"/>
        </w:rPr>
        <w:t xml:space="preserve"> that has negatively impacted you or given you harmful information</w:t>
      </w:r>
      <w:r>
        <w:rPr>
          <w:rFonts w:hint="eastAsia" w:ascii="Times New Roman" w:hAnsi="Times New Roman" w:cs="Times New Roman"/>
          <w:lang w:eastAsia="zh-CN"/>
        </w:rPr>
        <w:t>?</w:t>
      </w:r>
    </w:p>
    <w:p w14:paraId="018EC85C">
      <w:pPr>
        <w:jc w:val="both"/>
        <w:rPr>
          <w:rFonts w:ascii="Times New Roman" w:hAnsi="Times New Roman" w:cs="Times New Roman"/>
        </w:rPr>
      </w:pPr>
      <w:r>
        <w:rPr>
          <w:rFonts w:ascii="Times New Roman" w:hAnsi="Times New Roman" w:cs="Times New Roman"/>
          <w:lang w:eastAsia="zh-CN"/>
        </w:rPr>
        <w:t xml:space="preserve">Zou Yue </w:t>
      </w:r>
      <w:r>
        <w:rPr>
          <w:rFonts w:ascii="Times New Roman" w:hAnsi="Times New Roman" w:cs="Times New Roman"/>
        </w:rPr>
        <w:t xml:space="preserve">(00:35:17): Also. Like Google search, sometimes, if you </w:t>
      </w:r>
      <w:r>
        <w:rPr>
          <w:rFonts w:ascii="Times New Roman" w:hAnsi="Times New Roman" w:cs="Times New Roman"/>
          <w:lang w:eastAsia="zh-CN"/>
        </w:rPr>
        <w:t xml:space="preserve">search </w:t>
      </w:r>
      <w:r>
        <w:rPr>
          <w:rFonts w:ascii="Times New Roman" w:hAnsi="Times New Roman" w:cs="Times New Roman"/>
        </w:rPr>
        <w:t>directly</w:t>
      </w:r>
      <w:r>
        <w:rPr>
          <w:rFonts w:ascii="Times New Roman" w:hAnsi="Times New Roman" w:cs="Times New Roman"/>
          <w:lang w:eastAsia="zh-CN"/>
        </w:rPr>
        <w:t xml:space="preserve">, </w:t>
      </w:r>
      <w:r>
        <w:rPr>
          <w:rFonts w:ascii="Times New Roman" w:hAnsi="Times New Roman" w:cs="Times New Roman"/>
        </w:rPr>
        <w:t xml:space="preserve">you will </w:t>
      </w:r>
      <w:r>
        <w:rPr>
          <w:rFonts w:ascii="Times New Roman" w:hAnsi="Times New Roman" w:cs="Times New Roman"/>
          <w:lang w:eastAsia="zh-CN"/>
        </w:rPr>
        <w:t xml:space="preserve">find many </w:t>
      </w:r>
      <w:r>
        <w:rPr>
          <w:rFonts w:ascii="Times New Roman" w:hAnsi="Times New Roman" w:cs="Times New Roman"/>
        </w:rPr>
        <w:t>answers that are not quite sure</w:t>
      </w:r>
      <w:r>
        <w:rPr>
          <w:rFonts w:ascii="Times New Roman" w:hAnsi="Times New Roman" w:cs="Times New Roman"/>
          <w:lang w:eastAsia="zh-CN"/>
        </w:rPr>
        <w:t xml:space="preserve">, and </w:t>
      </w:r>
      <w:r>
        <w:rPr>
          <w:rFonts w:ascii="Times New Roman" w:hAnsi="Times New Roman" w:cs="Times New Roman"/>
        </w:rPr>
        <w:t>there will be some misleading information coming out. To determine the answer, you may also go to the domestic Baidu to check. Determining the answer</w:t>
      </w:r>
      <w:r>
        <w:rPr>
          <w:rFonts w:ascii="Times New Roman" w:hAnsi="Times New Roman" w:cs="Times New Roman"/>
          <w:lang w:eastAsia="zh-CN"/>
        </w:rPr>
        <w:t xml:space="preserve"> </w:t>
      </w:r>
      <w:r>
        <w:rPr>
          <w:rFonts w:ascii="Times New Roman" w:hAnsi="Times New Roman" w:cs="Times New Roman"/>
        </w:rPr>
        <w:t>will be a waste of time.</w:t>
      </w:r>
    </w:p>
    <w:p w14:paraId="7CA59A25">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(00:35:53): Okay, thank you for sharing!</w:t>
      </w:r>
      <w:r>
        <w:rPr>
          <w:rFonts w:ascii="Times New Roman" w:hAnsi="Times New Roman" w:cs="Times New Roman"/>
          <w:lang w:eastAsia="zh-CN"/>
        </w:rPr>
        <w:t xml:space="preserve"> YouZi, </w:t>
      </w:r>
      <w:r>
        <w:rPr>
          <w:rFonts w:ascii="Times New Roman" w:hAnsi="Times New Roman" w:cs="Times New Roman"/>
        </w:rPr>
        <w:t>is there a case where social media has been pivotal in your learning process</w:t>
      </w:r>
      <w:r>
        <w:rPr>
          <w:rFonts w:ascii="Times New Roman" w:hAnsi="Times New Roman" w:cs="Times New Roman"/>
          <w:lang w:eastAsia="zh-CN"/>
        </w:rPr>
        <w:t>?</w:t>
      </w:r>
    </w:p>
    <w:p w14:paraId="7D585DB1">
      <w:pPr>
        <w:jc w:val="both"/>
        <w:rPr>
          <w:rFonts w:ascii="Times New Roman" w:hAnsi="Times New Roman" w:cs="Times New Roman"/>
        </w:rPr>
      </w:pPr>
      <w:r>
        <w:rPr>
          <w:rFonts w:ascii="Times New Roman" w:hAnsi="Times New Roman" w:cs="Times New Roman"/>
          <w:lang w:eastAsia="zh-CN"/>
        </w:rPr>
        <w:t>ZhangTianyou</w:t>
      </w:r>
      <w:r>
        <w:rPr>
          <w:rFonts w:ascii="Times New Roman" w:hAnsi="Times New Roman" w:cs="Times New Roman"/>
        </w:rPr>
        <w:t xml:space="preserve">(00:36:23): I think it's Google Translate! I just came to </w:t>
      </w:r>
      <w:r>
        <w:rPr>
          <w:rFonts w:ascii="Times New Roman" w:hAnsi="Times New Roman" w:cs="Times New Roman"/>
          <w:lang w:eastAsia="zh-CN"/>
        </w:rPr>
        <w:t xml:space="preserve">Malaysia, and my </w:t>
      </w:r>
      <w:r>
        <w:rPr>
          <w:rFonts w:ascii="Times New Roman" w:hAnsi="Times New Roman" w:cs="Times New Roman"/>
        </w:rPr>
        <w:t>English is not very good, so I need to use Google Translate for many things. Before, I used domestic translation software, but I feel that Google Translate is more standard and better to use, and there is that kind of real-time voice translation, and</w:t>
      </w:r>
      <w:r>
        <w:rPr>
          <w:rFonts w:ascii="Times New Roman" w:hAnsi="Times New Roman" w:cs="Times New Roman"/>
          <w:lang w:eastAsia="zh-CN"/>
        </w:rPr>
        <w:t xml:space="preserve"> </w:t>
      </w:r>
      <w:r>
        <w:rPr>
          <w:rFonts w:ascii="Times New Roman" w:hAnsi="Times New Roman" w:cs="Times New Roman"/>
        </w:rPr>
        <w:t>it feels more convenient</w:t>
      </w:r>
      <w:r>
        <w:rPr>
          <w:rFonts w:ascii="Times New Roman" w:hAnsi="Times New Roman" w:cs="Times New Roman"/>
          <w:lang w:eastAsia="zh-CN"/>
        </w:rPr>
        <w:t xml:space="preserve">. In addition, </w:t>
      </w:r>
      <w:r>
        <w:rPr>
          <w:rFonts w:ascii="Times New Roman" w:hAnsi="Times New Roman" w:cs="Times New Roman"/>
        </w:rPr>
        <w:t xml:space="preserve">most of the </w:t>
      </w:r>
      <w:r>
        <w:rPr>
          <w:rFonts w:hint="eastAsia" w:ascii="Times New Roman" w:hAnsi="Times New Roman" w:cs="Times New Roman"/>
          <w:lang w:eastAsia="zh-CN"/>
        </w:rPr>
        <w:t>c</w:t>
      </w:r>
      <w:r>
        <w:rPr>
          <w:rFonts w:ascii="Times New Roman" w:hAnsi="Times New Roman" w:cs="Times New Roman"/>
          <w:lang w:eastAsia="zh-CN"/>
        </w:rPr>
        <w:t xml:space="preserve">ommunication </w:t>
      </w:r>
      <w:r>
        <w:rPr>
          <w:rFonts w:ascii="Times New Roman" w:hAnsi="Times New Roman" w:cs="Times New Roman"/>
        </w:rPr>
        <w:t xml:space="preserve">here is in English. Still, sometimes </w:t>
      </w:r>
      <w:r>
        <w:rPr>
          <w:rFonts w:ascii="Times New Roman" w:hAnsi="Times New Roman" w:cs="Times New Roman"/>
          <w:lang w:eastAsia="zh-CN"/>
        </w:rPr>
        <w:t xml:space="preserve">I come across a lot of </w:t>
      </w:r>
      <w:r>
        <w:rPr>
          <w:rFonts w:ascii="Times New Roman" w:hAnsi="Times New Roman" w:cs="Times New Roman"/>
        </w:rPr>
        <w:t xml:space="preserve">Malay, like in our university, </w:t>
      </w:r>
      <w:r>
        <w:rPr>
          <w:rFonts w:ascii="Times New Roman" w:hAnsi="Times New Roman" w:cs="Times New Roman"/>
          <w:lang w:eastAsia="zh-CN"/>
        </w:rPr>
        <w:t>UKM</w:t>
      </w:r>
      <w:r>
        <w:rPr>
          <w:rFonts w:ascii="Times New Roman" w:hAnsi="Times New Roman" w:cs="Times New Roman"/>
        </w:rPr>
        <w:t xml:space="preserve">, </w:t>
      </w:r>
      <w:r>
        <w:rPr>
          <w:rFonts w:ascii="Times New Roman" w:hAnsi="Times New Roman" w:cs="Times New Roman"/>
          <w:lang w:eastAsia="zh-CN"/>
        </w:rPr>
        <w:t xml:space="preserve">many </w:t>
      </w:r>
      <w:r>
        <w:rPr>
          <w:rFonts w:ascii="Times New Roman" w:hAnsi="Times New Roman" w:cs="Times New Roman"/>
        </w:rPr>
        <w:t>documents</w:t>
      </w:r>
      <w:r>
        <w:rPr>
          <w:rFonts w:ascii="Times New Roman" w:hAnsi="Times New Roman" w:cs="Times New Roman"/>
          <w:lang w:eastAsia="zh-CN"/>
        </w:rPr>
        <w:t xml:space="preserve"> and </w:t>
      </w:r>
      <w:r>
        <w:rPr>
          <w:rFonts w:ascii="Times New Roman" w:hAnsi="Times New Roman" w:cs="Times New Roman"/>
        </w:rPr>
        <w:t xml:space="preserve">emails </w:t>
      </w:r>
      <w:r>
        <w:rPr>
          <w:rFonts w:ascii="Times New Roman" w:hAnsi="Times New Roman" w:cs="Times New Roman"/>
          <w:lang w:eastAsia="zh-CN"/>
        </w:rPr>
        <w:t xml:space="preserve">are </w:t>
      </w:r>
      <w:r>
        <w:rPr>
          <w:rFonts w:ascii="Times New Roman" w:hAnsi="Times New Roman" w:cs="Times New Roman"/>
        </w:rPr>
        <w:t xml:space="preserve">interspersed with Malay. Google </w:t>
      </w:r>
      <w:r>
        <w:rPr>
          <w:rFonts w:ascii="Times New Roman" w:hAnsi="Times New Roman" w:cs="Times New Roman"/>
          <w:lang w:eastAsia="zh-CN"/>
        </w:rPr>
        <w:t xml:space="preserve">Translate </w:t>
      </w:r>
      <w:r>
        <w:rPr>
          <w:rFonts w:ascii="Times New Roman" w:hAnsi="Times New Roman" w:cs="Times New Roman"/>
        </w:rPr>
        <w:t>is very convenient</w:t>
      </w:r>
      <w:r>
        <w:rPr>
          <w:rFonts w:ascii="Times New Roman" w:hAnsi="Times New Roman" w:cs="Times New Roman"/>
          <w:lang w:eastAsia="zh-CN"/>
        </w:rPr>
        <w:t>; it can translate Malay and</w:t>
      </w:r>
      <w:r>
        <w:rPr>
          <w:rFonts w:ascii="Times New Roman" w:hAnsi="Times New Roman" w:cs="Times New Roman"/>
        </w:rPr>
        <w:t xml:space="preserve"> English. Also, when I walk along </w:t>
      </w:r>
      <w:r>
        <w:rPr>
          <w:rFonts w:ascii="Times New Roman" w:hAnsi="Times New Roman" w:cs="Times New Roman"/>
          <w:lang w:eastAsia="zh-CN"/>
        </w:rPr>
        <w:t xml:space="preserve">the roadside, there are some </w:t>
      </w:r>
      <w:r>
        <w:rPr>
          <w:rFonts w:ascii="Times New Roman" w:hAnsi="Times New Roman" w:cs="Times New Roman"/>
        </w:rPr>
        <w:t xml:space="preserve">Malay signboards </w:t>
      </w:r>
      <w:r>
        <w:rPr>
          <w:rFonts w:ascii="Times New Roman" w:hAnsi="Times New Roman" w:cs="Times New Roman"/>
          <w:lang w:eastAsia="zh-CN"/>
        </w:rPr>
        <w:t xml:space="preserve">and </w:t>
      </w:r>
      <w:r>
        <w:rPr>
          <w:rFonts w:ascii="Times New Roman" w:hAnsi="Times New Roman" w:cs="Times New Roman"/>
        </w:rPr>
        <w:t xml:space="preserve">warning </w:t>
      </w:r>
      <w:r>
        <w:rPr>
          <w:rFonts w:ascii="Times New Roman" w:hAnsi="Times New Roman" w:cs="Times New Roman"/>
          <w:lang w:eastAsia="zh-CN"/>
        </w:rPr>
        <w:t xml:space="preserve">signs, and many restaurant menus are also in Malay. All these can be </w:t>
      </w:r>
      <w:r>
        <w:rPr>
          <w:rFonts w:ascii="Times New Roman" w:hAnsi="Times New Roman" w:cs="Times New Roman"/>
        </w:rPr>
        <w:t xml:space="preserve">used in </w:t>
      </w:r>
      <w:r>
        <w:rPr>
          <w:rFonts w:ascii="Times New Roman" w:hAnsi="Times New Roman" w:cs="Times New Roman"/>
          <w:lang w:eastAsia="zh-CN"/>
        </w:rPr>
        <w:t xml:space="preserve">Google </w:t>
      </w:r>
      <w:r>
        <w:rPr>
          <w:rFonts w:ascii="Times New Roman" w:hAnsi="Times New Roman" w:cs="Times New Roman"/>
        </w:rPr>
        <w:t>Translate, and I feel that this software has helped me a lot.</w:t>
      </w:r>
    </w:p>
    <w:p w14:paraId="0F7EE31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(00:37:33): And are there any cases where you feel social media has harmed you?</w:t>
      </w:r>
    </w:p>
    <w:p w14:paraId="76B620E6">
      <w:pPr>
        <w:jc w:val="both"/>
        <w:rPr>
          <w:rFonts w:ascii="Times New Roman" w:hAnsi="Times New Roman" w:cs="Times New Roman"/>
          <w:lang w:eastAsia="zh-CN"/>
        </w:rPr>
      </w:pPr>
      <w:r>
        <w:rPr>
          <w:rFonts w:ascii="Times New Roman" w:hAnsi="Times New Roman" w:cs="Times New Roman"/>
          <w:lang w:eastAsia="zh-CN"/>
        </w:rPr>
        <w:t>ZhangTianyou</w:t>
      </w:r>
      <w:r>
        <w:rPr>
          <w:rFonts w:ascii="Times New Roman" w:hAnsi="Times New Roman" w:cs="Times New Roman"/>
        </w:rPr>
        <w:t xml:space="preserve">(00:37:49): I feel like it could be Facebook; it could be exposing all of your information and privacy. </w:t>
      </w:r>
      <w:r>
        <w:rPr>
          <w:rFonts w:ascii="Times New Roman" w:hAnsi="Times New Roman" w:cs="Times New Roman"/>
          <w:lang w:eastAsia="zh-CN"/>
        </w:rPr>
        <w:t xml:space="preserve">Because it </w:t>
      </w:r>
      <w:r>
        <w:rPr>
          <w:rFonts w:ascii="Times New Roman" w:hAnsi="Times New Roman" w:cs="Times New Roman"/>
        </w:rPr>
        <w:t>requires a real name</w:t>
      </w:r>
      <w:r>
        <w:rPr>
          <w:rFonts w:ascii="Times New Roman" w:hAnsi="Times New Roman" w:cs="Times New Roman"/>
          <w:lang w:eastAsia="zh-CN"/>
        </w:rPr>
        <w:t xml:space="preserve">, the </w:t>
      </w:r>
      <w:r>
        <w:rPr>
          <w:rFonts w:ascii="Times New Roman" w:hAnsi="Times New Roman" w:cs="Times New Roman"/>
        </w:rPr>
        <w:t xml:space="preserve">security </w:t>
      </w:r>
      <w:r>
        <w:rPr>
          <w:rFonts w:ascii="Times New Roman" w:hAnsi="Times New Roman" w:cs="Times New Roman"/>
          <w:lang w:eastAsia="zh-CN"/>
        </w:rPr>
        <w:t xml:space="preserve">and </w:t>
      </w:r>
      <w:r>
        <w:rPr>
          <w:rFonts w:ascii="Times New Roman" w:hAnsi="Times New Roman" w:cs="Times New Roman"/>
        </w:rPr>
        <w:t xml:space="preserve">privacy </w:t>
      </w:r>
      <w:r>
        <w:rPr>
          <w:rFonts w:ascii="Times New Roman" w:hAnsi="Times New Roman" w:cs="Times New Roman"/>
          <w:lang w:eastAsia="zh-CN"/>
        </w:rPr>
        <w:t xml:space="preserve">of </w:t>
      </w:r>
      <w:r>
        <w:rPr>
          <w:rFonts w:ascii="Times New Roman" w:hAnsi="Times New Roman" w:cs="Times New Roman"/>
        </w:rPr>
        <w:t xml:space="preserve">your personal information are not guaranteed. </w:t>
      </w:r>
      <w:r>
        <w:rPr>
          <w:rFonts w:ascii="Times New Roman" w:hAnsi="Times New Roman" w:cs="Times New Roman"/>
          <w:lang w:eastAsia="zh-CN"/>
        </w:rPr>
        <w:t>These platforms, like Shopee and Lazada, will use that kind of big data. T</w:t>
      </w:r>
      <w:r>
        <w:rPr>
          <w:rFonts w:ascii="Times New Roman" w:hAnsi="Times New Roman" w:cs="Times New Roman"/>
        </w:rPr>
        <w:t xml:space="preserve">hey'll often push </w:t>
      </w:r>
      <w:r>
        <w:rPr>
          <w:rFonts w:ascii="Times New Roman" w:hAnsi="Times New Roman" w:cs="Times New Roman"/>
          <w:lang w:eastAsia="zh-CN"/>
        </w:rPr>
        <w:t xml:space="preserve">Google to </w:t>
      </w:r>
      <w:r>
        <w:rPr>
          <w:rFonts w:ascii="Times New Roman" w:hAnsi="Times New Roman" w:cs="Times New Roman"/>
        </w:rPr>
        <w:t xml:space="preserve">you as you ask them to, and </w:t>
      </w:r>
      <w:r>
        <w:rPr>
          <w:rFonts w:ascii="Times New Roman" w:hAnsi="Times New Roman" w:cs="Times New Roman"/>
          <w:lang w:eastAsia="zh-CN"/>
        </w:rPr>
        <w:t xml:space="preserve">they'll learn about </w:t>
      </w:r>
      <w:r>
        <w:rPr>
          <w:rFonts w:ascii="Times New Roman" w:hAnsi="Times New Roman" w:cs="Times New Roman"/>
        </w:rPr>
        <w:t>you through social media and then push the products that you need</w:t>
      </w:r>
      <w:r>
        <w:rPr>
          <w:rFonts w:ascii="Times New Roman" w:hAnsi="Times New Roman" w:cs="Times New Roman"/>
          <w:lang w:eastAsia="zh-CN"/>
        </w:rPr>
        <w:t>.</w:t>
      </w:r>
    </w:p>
    <w:p w14:paraId="43DEB731">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(00:38:45): Pushing this a lot bothers you huh</w:t>
      </w:r>
      <w:r>
        <w:rPr>
          <w:rFonts w:ascii="Times New Roman" w:hAnsi="Times New Roman" w:cs="Times New Roman"/>
          <w:lang w:eastAsia="zh-CN"/>
        </w:rPr>
        <w:t>?</w:t>
      </w:r>
    </w:p>
    <w:p w14:paraId="2CD6F031">
      <w:pPr>
        <w:jc w:val="both"/>
        <w:rPr>
          <w:rFonts w:ascii="Times New Roman" w:hAnsi="Times New Roman" w:cs="Times New Roman"/>
          <w:lang w:eastAsia="zh-CN"/>
        </w:rPr>
      </w:pPr>
      <w:r>
        <w:rPr>
          <w:rFonts w:ascii="Times New Roman" w:hAnsi="Times New Roman" w:cs="Times New Roman"/>
          <w:lang w:eastAsia="zh-CN"/>
        </w:rPr>
        <w:t xml:space="preserve">ZhangTianyou </w:t>
      </w:r>
      <w:r>
        <w:rPr>
          <w:rFonts w:ascii="Times New Roman" w:hAnsi="Times New Roman" w:cs="Times New Roman"/>
        </w:rPr>
        <w:t>(00:38:48): Yeah, it's like bundling</w:t>
      </w:r>
      <w:r>
        <w:rPr>
          <w:rFonts w:ascii="Times New Roman" w:hAnsi="Times New Roman" w:cs="Times New Roman"/>
          <w:lang w:eastAsia="zh-CN"/>
        </w:rPr>
        <w:t>.</w:t>
      </w:r>
    </w:p>
    <w:p w14:paraId="0DF53F8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(00:38:52): This is now a problem at home and abroad.</w:t>
      </w:r>
    </w:p>
    <w:p w14:paraId="0B0D28F4">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(00:38:56): Okay, thank you all </w:t>
      </w:r>
      <w:r>
        <w:rPr>
          <w:rFonts w:ascii="Times New Roman" w:hAnsi="Times New Roman" w:cs="Times New Roman"/>
          <w:lang w:eastAsia="zh-CN"/>
        </w:rPr>
        <w:t xml:space="preserve">for </w:t>
      </w:r>
      <w:r>
        <w:rPr>
          <w:rFonts w:ascii="Times New Roman" w:hAnsi="Times New Roman" w:cs="Times New Roman"/>
        </w:rPr>
        <w:t>sharing</w:t>
      </w:r>
      <w:r>
        <w:rPr>
          <w:rFonts w:ascii="Times New Roman" w:hAnsi="Times New Roman" w:cs="Times New Roman"/>
          <w:lang w:eastAsia="zh-CN"/>
        </w:rPr>
        <w:t>.</w:t>
      </w:r>
      <w:r>
        <w:rPr>
          <w:rFonts w:ascii="Times New Roman" w:hAnsi="Times New Roman" w:cs="Times New Roman"/>
        </w:rPr>
        <w:t xml:space="preserve"> Then, we </w:t>
      </w:r>
      <w:r>
        <w:rPr>
          <w:rFonts w:ascii="Times New Roman" w:hAnsi="Times New Roman" w:cs="Times New Roman"/>
          <w:lang w:eastAsia="zh-CN"/>
        </w:rPr>
        <w:t>will</w:t>
      </w:r>
      <w:r>
        <w:rPr>
          <w:rFonts w:hint="eastAsia" w:ascii="Times New Roman" w:hAnsi="Times New Roman" w:cs="Times New Roman"/>
          <w:lang w:eastAsia="zh-CN"/>
        </w:rPr>
        <w:t xml:space="preserve"> </w:t>
      </w:r>
      <w:r>
        <w:rPr>
          <w:rFonts w:ascii="Times New Roman" w:hAnsi="Times New Roman" w:cs="Times New Roman"/>
        </w:rPr>
        <w:t xml:space="preserve">enter the third session, where everyone in the Malaysian learning adaptation process encounters difficulties and challenges. I would like to know whether you have encountered major problems and challenges </w:t>
      </w:r>
      <w:r>
        <w:rPr>
          <w:rFonts w:ascii="Times New Roman" w:hAnsi="Times New Roman" w:cs="Times New Roman"/>
          <w:lang w:eastAsia="zh-CN"/>
        </w:rPr>
        <w:t>while studying</w:t>
      </w:r>
      <w:r>
        <w:rPr>
          <w:rFonts w:ascii="Times New Roman" w:hAnsi="Times New Roman" w:cs="Times New Roman"/>
        </w:rPr>
        <w:t xml:space="preserve"> in Malaysia. For example, have you encountered any major difficulties or challenges in your academic writing, in your course work, in your presentations, or in communicating with your local teachers or classmates? Let's start with </w:t>
      </w:r>
      <w:r>
        <w:rPr>
          <w:rFonts w:ascii="Times New Roman" w:hAnsi="Times New Roman" w:cs="Times New Roman"/>
          <w:lang w:eastAsia="zh-CN"/>
        </w:rPr>
        <w:t>Pomelo</w:t>
      </w:r>
      <w:r>
        <w:rPr>
          <w:rFonts w:ascii="Times New Roman" w:hAnsi="Times New Roman" w:cs="Times New Roman"/>
        </w:rPr>
        <w:t>.</w:t>
      </w:r>
    </w:p>
    <w:p w14:paraId="75B975D4">
      <w:pPr>
        <w:jc w:val="both"/>
        <w:rPr>
          <w:rFonts w:ascii="Times New Roman" w:hAnsi="Times New Roman" w:cs="Times New Roman"/>
        </w:rPr>
      </w:pPr>
      <w:r>
        <w:rPr>
          <w:rFonts w:ascii="Times New Roman" w:hAnsi="Times New Roman" w:cs="Times New Roman"/>
          <w:lang w:eastAsia="zh-CN"/>
        </w:rPr>
        <w:t>ZhangTianyou</w:t>
      </w:r>
      <w:r>
        <w:rPr>
          <w:rFonts w:ascii="Times New Roman" w:hAnsi="Times New Roman" w:cs="Times New Roman"/>
        </w:rPr>
        <w:t xml:space="preserve">(00:39:32): Yes. The biggest challenge I encountered was in terms of classes. I'm an accounting major, which is a difficult major for me compared to what I'm used to. Plus, I don't really have a </w:t>
      </w:r>
      <w:r>
        <w:rPr>
          <w:rFonts w:ascii="Times New Roman" w:hAnsi="Times New Roman" w:cs="Times New Roman"/>
          <w:lang w:eastAsia="zh-CN"/>
        </w:rPr>
        <w:t xml:space="preserve">reasonable </w:t>
      </w:r>
      <w:r>
        <w:rPr>
          <w:rFonts w:ascii="Times New Roman" w:hAnsi="Times New Roman" w:cs="Times New Roman"/>
        </w:rPr>
        <w:t>way of communicating with my professors. A</w:t>
      </w:r>
      <w:r>
        <w:rPr>
          <w:rFonts w:ascii="Times New Roman" w:hAnsi="Times New Roman" w:cs="Times New Roman"/>
          <w:lang w:eastAsia="zh-CN"/>
        </w:rPr>
        <w:t xml:space="preserve">lthough there is </w:t>
      </w:r>
      <w:r>
        <w:rPr>
          <w:rFonts w:ascii="Times New Roman" w:hAnsi="Times New Roman" w:cs="Times New Roman"/>
        </w:rPr>
        <w:t xml:space="preserve">social media </w:t>
      </w:r>
      <w:r>
        <w:rPr>
          <w:rFonts w:ascii="Times New Roman" w:hAnsi="Times New Roman" w:cs="Times New Roman"/>
          <w:lang w:eastAsia="zh-CN"/>
        </w:rPr>
        <w:t xml:space="preserve">WhatsApp, </w:t>
      </w:r>
      <w:r>
        <w:rPr>
          <w:rFonts w:ascii="Times New Roman" w:hAnsi="Times New Roman" w:cs="Times New Roman"/>
        </w:rPr>
        <w:t xml:space="preserve">the professors don't reply to </w:t>
      </w:r>
      <w:r>
        <w:rPr>
          <w:rFonts w:ascii="Times New Roman" w:hAnsi="Times New Roman" w:cs="Times New Roman"/>
          <w:lang w:eastAsia="zh-CN"/>
        </w:rPr>
        <w:t xml:space="preserve">us </w:t>
      </w:r>
      <w:r>
        <w:rPr>
          <w:rFonts w:ascii="Times New Roman" w:hAnsi="Times New Roman" w:cs="Times New Roman"/>
        </w:rPr>
        <w:t xml:space="preserve">very often, and </w:t>
      </w:r>
      <w:r>
        <w:rPr>
          <w:rFonts w:ascii="Times New Roman" w:hAnsi="Times New Roman" w:cs="Times New Roman"/>
          <w:lang w:eastAsia="zh-CN"/>
        </w:rPr>
        <w:t xml:space="preserve">even if </w:t>
      </w:r>
      <w:r>
        <w:rPr>
          <w:rFonts w:ascii="Times New Roman" w:hAnsi="Times New Roman" w:cs="Times New Roman"/>
        </w:rPr>
        <w:t xml:space="preserve">they do, they don't reply on time, so most of the time, it's just the equivalent of studying on your own </w:t>
      </w:r>
      <w:r>
        <w:rPr>
          <w:rFonts w:ascii="Times New Roman" w:hAnsi="Times New Roman" w:cs="Times New Roman"/>
          <w:lang w:eastAsia="zh-CN"/>
        </w:rPr>
        <w:t xml:space="preserve">and working through </w:t>
      </w:r>
      <w:r>
        <w:rPr>
          <w:rFonts w:ascii="Times New Roman" w:hAnsi="Times New Roman" w:cs="Times New Roman"/>
        </w:rPr>
        <w:t xml:space="preserve">these problems on your own. </w:t>
      </w:r>
      <w:r>
        <w:rPr>
          <w:rFonts w:ascii="Times New Roman" w:hAnsi="Times New Roman" w:cs="Times New Roman"/>
          <w:lang w:eastAsia="zh-CN"/>
        </w:rPr>
        <w:t xml:space="preserve">This </w:t>
      </w:r>
      <w:r>
        <w:rPr>
          <w:rFonts w:ascii="Times New Roman" w:hAnsi="Times New Roman" w:cs="Times New Roman"/>
        </w:rPr>
        <w:t>may have caused me some issues with my studies</w:t>
      </w:r>
      <w:r>
        <w:rPr>
          <w:rFonts w:ascii="Times New Roman" w:hAnsi="Times New Roman" w:cs="Times New Roman"/>
          <w:lang w:eastAsia="zh-CN"/>
        </w:rPr>
        <w:t xml:space="preserve">. </w:t>
      </w:r>
      <w:r>
        <w:rPr>
          <w:rFonts w:ascii="Times New Roman" w:hAnsi="Times New Roman" w:cs="Times New Roman"/>
        </w:rPr>
        <w:t xml:space="preserve">Then, there are often questions that I don't know how to answer, and the professors' pace of the class is also very fast. </w:t>
      </w:r>
      <w:r>
        <w:rPr>
          <w:rFonts w:ascii="Times New Roman" w:hAnsi="Times New Roman" w:cs="Times New Roman"/>
          <w:lang w:val="en-US" w:eastAsia="zh-CN"/>
        </w:rPr>
        <w:t>For those of us who have come from domestic education, the scheduling of his course is a little bit ridiculous, as our primary class meets for three hours at a time. It's difficult for us to focus during three hours of class and learn all the material, therefore studying on our own is difficult.</w:t>
      </w:r>
    </w:p>
    <w:p w14:paraId="387C1126">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(00:40:59): And how do you address these challenges? For example, three hours in a subclass, the notes don't come down that fast all at once, and the language adaptation doesn't switch over that fast</w:t>
      </w:r>
      <w:r>
        <w:rPr>
          <w:rFonts w:ascii="Times New Roman" w:hAnsi="Times New Roman" w:cs="Times New Roman"/>
          <w:lang w:eastAsia="zh-CN"/>
        </w:rPr>
        <w:t xml:space="preserve">, </w:t>
      </w:r>
      <w:r>
        <w:rPr>
          <w:rFonts w:ascii="Times New Roman" w:hAnsi="Times New Roman" w:cs="Times New Roman"/>
        </w:rPr>
        <w:t>so how do you adjust?</w:t>
      </w:r>
    </w:p>
    <w:p w14:paraId="712DB021">
      <w:pPr>
        <w:jc w:val="both"/>
        <w:rPr>
          <w:rFonts w:ascii="Times New Roman" w:hAnsi="Times New Roman" w:cs="Times New Roman"/>
        </w:rPr>
      </w:pPr>
      <w:r>
        <w:rPr>
          <w:rFonts w:ascii="Times New Roman" w:hAnsi="Times New Roman" w:cs="Times New Roman"/>
          <w:lang w:eastAsia="zh-CN"/>
        </w:rPr>
        <w:t xml:space="preserve">ZhangTianyou </w:t>
      </w:r>
      <w:r>
        <w:rPr>
          <w:rFonts w:ascii="Times New Roman" w:hAnsi="Times New Roman" w:cs="Times New Roman"/>
        </w:rPr>
        <w:t>(00:41:12): Don't rush to work on the problem first if it's class</w:t>
      </w:r>
      <w:r>
        <w:rPr>
          <w:rFonts w:ascii="Times New Roman" w:hAnsi="Times New Roman" w:cs="Times New Roman"/>
          <w:lang w:eastAsia="zh-CN"/>
        </w:rPr>
        <w:t xml:space="preserve">. I usually take notes on what </w:t>
      </w:r>
      <w:r>
        <w:rPr>
          <w:rFonts w:ascii="Times New Roman" w:hAnsi="Times New Roman" w:cs="Times New Roman"/>
        </w:rPr>
        <w:t xml:space="preserve">the teacher said </w:t>
      </w:r>
      <w:r>
        <w:rPr>
          <w:rFonts w:ascii="Times New Roman" w:hAnsi="Times New Roman" w:cs="Times New Roman"/>
          <w:lang w:eastAsia="zh-CN"/>
        </w:rPr>
        <w:t>first</w:t>
      </w:r>
      <w:r>
        <w:rPr>
          <w:rFonts w:ascii="Times New Roman" w:hAnsi="Times New Roman" w:cs="Times New Roman"/>
        </w:rPr>
        <w:t xml:space="preserve">. Because offline classes are different from online classes, you don't have a way to review the content of your </w:t>
      </w:r>
      <w:r>
        <w:rPr>
          <w:rFonts w:ascii="Times New Roman" w:hAnsi="Times New Roman" w:cs="Times New Roman"/>
          <w:lang w:eastAsia="zh-CN"/>
        </w:rPr>
        <w:t xml:space="preserve">previous </w:t>
      </w:r>
      <w:r>
        <w:rPr>
          <w:rFonts w:ascii="Times New Roman" w:hAnsi="Times New Roman" w:cs="Times New Roman"/>
        </w:rPr>
        <w:t>class. So, in offline classes, you must memorise what the teacher says. Then, after you've memorised it, you can spend the rest of the class reviewing and reinforcing it. It would help if you learned from people who are better than you and asked them questions.</w:t>
      </w:r>
    </w:p>
    <w:p w14:paraId="0D3B56F2">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(00:41:58): So, do you usually use recording software to record? Or screen recording software?</w:t>
      </w:r>
    </w:p>
    <w:p w14:paraId="7EF6BC77">
      <w:pPr>
        <w:jc w:val="both"/>
        <w:rPr>
          <w:rFonts w:ascii="Times New Roman" w:hAnsi="Times New Roman" w:cs="Times New Roman"/>
        </w:rPr>
      </w:pPr>
      <w:r>
        <w:rPr>
          <w:rFonts w:ascii="Times New Roman" w:hAnsi="Times New Roman" w:cs="Times New Roman"/>
          <w:lang w:eastAsia="zh-CN"/>
        </w:rPr>
        <w:t xml:space="preserve">ZhangTianyou </w:t>
      </w:r>
      <w:r>
        <w:rPr>
          <w:rFonts w:ascii="Times New Roman" w:hAnsi="Times New Roman" w:cs="Times New Roman"/>
        </w:rPr>
        <w:t>(00:42:03): No, I usually take notes.</w:t>
      </w:r>
    </w:p>
    <w:p w14:paraId="4B481FC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(00:42:06): Take notes manually yourself.</w:t>
      </w:r>
    </w:p>
    <w:p w14:paraId="461D9677">
      <w:pPr>
        <w:jc w:val="both"/>
        <w:rPr>
          <w:rFonts w:ascii="Times New Roman" w:hAnsi="Times New Roman" w:cs="Times New Roman"/>
        </w:rPr>
      </w:pPr>
      <w:r>
        <w:rPr>
          <w:rFonts w:ascii="Times New Roman" w:hAnsi="Times New Roman" w:cs="Times New Roman"/>
          <w:lang w:eastAsia="zh-CN"/>
        </w:rPr>
        <w:t xml:space="preserve">ZhangTianyou </w:t>
      </w:r>
      <w:r>
        <w:rPr>
          <w:rFonts w:ascii="Times New Roman" w:hAnsi="Times New Roman" w:cs="Times New Roman"/>
        </w:rPr>
        <w:t>(00:42:08): Right.</w:t>
      </w:r>
    </w:p>
    <w:p w14:paraId="08A5431F">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(00:42:12): Okay, Olivia</w:t>
      </w:r>
      <w:r>
        <w:rPr>
          <w:rFonts w:ascii="Times New Roman" w:hAnsi="Times New Roman" w:cs="Times New Roman"/>
          <w:lang w:eastAsia="zh-CN"/>
        </w:rPr>
        <w:t xml:space="preserve">, </w:t>
      </w:r>
      <w:r>
        <w:rPr>
          <w:rFonts w:ascii="Times New Roman" w:hAnsi="Times New Roman" w:cs="Times New Roman"/>
        </w:rPr>
        <w:t>what about you</w:t>
      </w:r>
      <w:r>
        <w:rPr>
          <w:rFonts w:ascii="Times New Roman" w:hAnsi="Times New Roman" w:cs="Times New Roman"/>
          <w:lang w:eastAsia="zh-CN"/>
        </w:rPr>
        <w:t xml:space="preserve">? </w:t>
      </w:r>
      <w:r>
        <w:rPr>
          <w:rFonts w:ascii="Times New Roman" w:hAnsi="Times New Roman" w:cs="Times New Roman"/>
        </w:rPr>
        <w:t>Have you encountered any difficulties or challenges during your study in Malaysia</w:t>
      </w:r>
      <w:r>
        <w:rPr>
          <w:rFonts w:ascii="Times New Roman" w:hAnsi="Times New Roman" w:cs="Times New Roman"/>
          <w:lang w:eastAsia="zh-CN"/>
        </w:rPr>
        <w:t>?</w:t>
      </w:r>
    </w:p>
    <w:p w14:paraId="0CD88999">
      <w:pPr>
        <w:jc w:val="both"/>
        <w:rPr>
          <w:rFonts w:ascii="Times New Roman" w:hAnsi="Times New Roman" w:cs="Times New Roman"/>
        </w:rPr>
      </w:pPr>
      <w:r>
        <w:rPr>
          <w:rFonts w:ascii="Times New Roman" w:hAnsi="Times New Roman" w:cs="Times New Roman"/>
        </w:rPr>
        <w:t>Olivia (00:42:34): I think there's also, for example, academic logic or academic language. Some students go to international high schools; they have studied the</w:t>
      </w:r>
      <w:r>
        <w:rPr>
          <w:rFonts w:hint="eastAsia" w:ascii="Times New Roman" w:hAnsi="Times New Roman" w:cs="Times New Roman"/>
          <w:lang w:val="en-US" w:eastAsia="zh-CN"/>
        </w:rPr>
        <w:t xml:space="preserve"> </w:t>
      </w:r>
      <w:r>
        <w:rPr>
          <w:rFonts w:hint="eastAsia" w:ascii="Times New Roman" w:hAnsi="Times New Roman" w:cs="Times New Roman"/>
        </w:rPr>
        <w:t>IELTS</w:t>
      </w:r>
      <w:r>
        <w:rPr>
          <w:rFonts w:ascii="Times New Roman" w:hAnsi="Times New Roman" w:cs="Times New Roman"/>
        </w:rPr>
        <w:t xml:space="preserve">, an </w:t>
      </w:r>
      <w:r>
        <w:rPr>
          <w:rFonts w:ascii="Times New Roman" w:hAnsi="Times New Roman" w:cs="Times New Roman"/>
          <w:lang w:eastAsia="zh-CN"/>
        </w:rPr>
        <w:t xml:space="preserve">E-level </w:t>
      </w:r>
      <w:r>
        <w:rPr>
          <w:rFonts w:ascii="Times New Roman" w:hAnsi="Times New Roman" w:cs="Times New Roman"/>
        </w:rPr>
        <w:t xml:space="preserve">programme, and they are </w:t>
      </w:r>
      <w:r>
        <w:rPr>
          <w:rFonts w:ascii="Times New Roman" w:hAnsi="Times New Roman" w:cs="Times New Roman"/>
          <w:lang w:eastAsia="zh-CN"/>
        </w:rPr>
        <w:t xml:space="preserve">involved in </w:t>
      </w:r>
      <w:r>
        <w:rPr>
          <w:rFonts w:ascii="Times New Roman" w:hAnsi="Times New Roman" w:cs="Times New Roman"/>
        </w:rPr>
        <w:t>astronomy, nature</w:t>
      </w:r>
      <w:r>
        <w:rPr>
          <w:rFonts w:ascii="Times New Roman" w:hAnsi="Times New Roman" w:cs="Times New Roman"/>
          <w:lang w:eastAsia="zh-CN"/>
        </w:rPr>
        <w:t xml:space="preserve">, and </w:t>
      </w:r>
      <w:r>
        <w:rPr>
          <w:rFonts w:ascii="Times New Roman" w:hAnsi="Times New Roman" w:cs="Times New Roman"/>
        </w:rPr>
        <w:t>geography, and it's all done in English</w:t>
      </w:r>
      <w:r>
        <w:rPr>
          <w:rFonts w:ascii="Times New Roman" w:hAnsi="Times New Roman" w:cs="Times New Roman"/>
          <w:lang w:eastAsia="zh-CN"/>
        </w:rPr>
        <w:t xml:space="preserve">. </w:t>
      </w:r>
      <w:r>
        <w:rPr>
          <w:rFonts w:ascii="Times New Roman" w:hAnsi="Times New Roman" w:cs="Times New Roman"/>
        </w:rPr>
        <w:t>So, their logic is very meticulous</w:t>
      </w:r>
      <w:r>
        <w:rPr>
          <w:rFonts w:ascii="Times New Roman" w:hAnsi="Times New Roman" w:cs="Times New Roman"/>
          <w:lang w:eastAsia="zh-CN"/>
        </w:rPr>
        <w:t>. N</w:t>
      </w:r>
      <w:r>
        <w:rPr>
          <w:rFonts w:ascii="Times New Roman" w:hAnsi="Times New Roman" w:cs="Times New Roman"/>
        </w:rPr>
        <w:t>ow, my academic logic and academic language are still relatively lacking</w:t>
      </w:r>
      <w:r>
        <w:rPr>
          <w:rFonts w:ascii="Times New Roman" w:hAnsi="Times New Roman" w:cs="Times New Roman"/>
          <w:lang w:eastAsia="zh-CN"/>
        </w:rPr>
        <w:t xml:space="preserve">. </w:t>
      </w:r>
      <w:r>
        <w:rPr>
          <w:rFonts w:ascii="Times New Roman" w:hAnsi="Times New Roman" w:cs="Times New Roman"/>
          <w:lang w:val="en-US" w:eastAsia="zh-CN"/>
        </w:rPr>
        <w:t>I believe I can imitate first and then better it.</w:t>
      </w:r>
      <w:r>
        <w:rPr>
          <w:rFonts w:ascii="Times New Roman" w:hAnsi="Times New Roman" w:cs="Times New Roman"/>
        </w:rPr>
        <w:t>This is a big problem for me because if you are worried about the language, just like the students said, you can use Google Translate</w:t>
      </w:r>
      <w:r>
        <w:rPr>
          <w:rFonts w:hint="eastAsia" w:ascii="Times New Roman" w:hAnsi="Times New Roman" w:cs="Times New Roman"/>
          <w:lang w:eastAsia="zh-CN"/>
        </w:rPr>
        <w:t xml:space="preserve">, </w:t>
      </w:r>
      <w:r>
        <w:rPr>
          <w:rFonts w:ascii="Times New Roman" w:hAnsi="Times New Roman" w:cs="Times New Roman"/>
        </w:rPr>
        <w:t>Youdao Translate</w:t>
      </w:r>
      <w:r>
        <w:rPr>
          <w:rFonts w:ascii="Times New Roman" w:hAnsi="Times New Roman" w:cs="Times New Roman"/>
          <w:lang w:eastAsia="zh-CN"/>
        </w:rPr>
        <w:t xml:space="preserve">, or </w:t>
      </w:r>
      <w:r>
        <w:rPr>
          <w:rFonts w:hint="eastAsia" w:ascii="Times New Roman" w:hAnsi="Times New Roman" w:cs="Times New Roman"/>
          <w:lang w:eastAsia="zh-CN"/>
        </w:rPr>
        <w:t>D</w:t>
      </w:r>
      <w:r>
        <w:rPr>
          <w:rFonts w:ascii="Times New Roman" w:hAnsi="Times New Roman" w:cs="Times New Roman"/>
          <w:lang w:eastAsia="zh-CN"/>
        </w:rPr>
        <w:t xml:space="preserve">eepl. </w:t>
      </w:r>
      <w:r>
        <w:rPr>
          <w:rFonts w:ascii="Times New Roman" w:hAnsi="Times New Roman" w:cs="Times New Roman"/>
        </w:rPr>
        <w:t>but I think this logic</w:t>
      </w:r>
      <w:r>
        <w:rPr>
          <w:rFonts w:ascii="Times New Roman" w:hAnsi="Times New Roman" w:cs="Times New Roman"/>
          <w:lang w:eastAsia="zh-CN"/>
        </w:rPr>
        <w:t xml:space="preserve">, the </w:t>
      </w:r>
      <w:r>
        <w:rPr>
          <w:rFonts w:ascii="Times New Roman" w:hAnsi="Times New Roman" w:cs="Times New Roman"/>
        </w:rPr>
        <w:t>establishment of the language, is an accumulation process and needs a long time to polish</w:t>
      </w:r>
      <w:r>
        <w:rPr>
          <w:rFonts w:ascii="Times New Roman" w:hAnsi="Times New Roman" w:cs="Times New Roman"/>
          <w:lang w:eastAsia="zh-CN"/>
        </w:rPr>
        <w:t xml:space="preserve">. I have found </w:t>
      </w:r>
      <w:r>
        <w:rPr>
          <w:rFonts w:ascii="Times New Roman" w:hAnsi="Times New Roman" w:cs="Times New Roman"/>
        </w:rPr>
        <w:t xml:space="preserve">many treasures </w:t>
      </w:r>
      <w:r>
        <w:rPr>
          <w:rFonts w:ascii="Times New Roman" w:hAnsi="Times New Roman" w:cs="Times New Roman"/>
          <w:lang w:eastAsia="zh-CN"/>
        </w:rPr>
        <w:t xml:space="preserve">in the exploration process of </w:t>
      </w:r>
      <w:r>
        <w:rPr>
          <w:rFonts w:ascii="Times New Roman" w:hAnsi="Times New Roman" w:cs="Times New Roman"/>
        </w:rPr>
        <w:t xml:space="preserve">software plug-ins </w:t>
      </w:r>
      <w:r>
        <w:rPr>
          <w:rFonts w:ascii="Times New Roman" w:hAnsi="Times New Roman" w:cs="Times New Roman"/>
          <w:lang w:eastAsia="zh-CN"/>
        </w:rPr>
        <w:t>to help me improve learning efficiency</w:t>
      </w:r>
      <w:r>
        <w:rPr>
          <w:rFonts w:ascii="Times New Roman" w:hAnsi="Times New Roman" w:cs="Times New Roman"/>
        </w:rPr>
        <w:t>.</w:t>
      </w:r>
    </w:p>
    <w:p w14:paraId="0271E9A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(00:43:53): Okay, thanks</w:t>
      </w:r>
      <w:r>
        <w:rPr>
          <w:rFonts w:ascii="Times New Roman" w:hAnsi="Times New Roman" w:cs="Times New Roman"/>
          <w:lang w:eastAsia="zh-CN"/>
        </w:rPr>
        <w:t xml:space="preserve">. Jing, </w:t>
      </w:r>
      <w:r>
        <w:rPr>
          <w:rFonts w:ascii="Times New Roman" w:hAnsi="Times New Roman" w:cs="Times New Roman"/>
        </w:rPr>
        <w:t>I'd like to ask if you've ever encountered greater difficulties or challenges during your studies.</w:t>
      </w:r>
    </w:p>
    <w:p w14:paraId="2101185A">
      <w:pPr>
        <w:jc w:val="both"/>
        <w:rPr>
          <w:rFonts w:ascii="Times New Roman" w:hAnsi="Times New Roman" w:cs="Times New Roman"/>
          <w:lang w:eastAsia="zh-CN"/>
        </w:rPr>
      </w:pPr>
      <w:r>
        <w:rPr>
          <w:rFonts w:ascii="Times New Roman" w:hAnsi="Times New Roman" w:cs="Times New Roman"/>
        </w:rPr>
        <w:t>JiaJingte (00:44:08): That's flunking</w:t>
      </w:r>
      <w:r>
        <w:rPr>
          <w:rFonts w:ascii="Times New Roman" w:hAnsi="Times New Roman" w:cs="Times New Roman"/>
          <w:lang w:eastAsia="zh-CN"/>
        </w:rPr>
        <w:t>.</w:t>
      </w:r>
    </w:p>
    <w:p w14:paraId="31767B44">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(00:44:15): What is the reason for failing a course in general? Is it not completing the assignments, or is the </w:t>
      </w:r>
      <w:r>
        <w:rPr>
          <w:rFonts w:ascii="Times New Roman" w:hAnsi="Times New Roman" w:cs="Times New Roman"/>
          <w:lang w:eastAsia="zh-CN"/>
        </w:rPr>
        <w:t xml:space="preserve">system </w:t>
      </w:r>
      <w:r>
        <w:rPr>
          <w:rFonts w:ascii="Times New Roman" w:hAnsi="Times New Roman" w:cs="Times New Roman"/>
        </w:rPr>
        <w:t>over here different from ours</w:t>
      </w:r>
      <w:r>
        <w:rPr>
          <w:rFonts w:ascii="Times New Roman" w:hAnsi="Times New Roman" w:cs="Times New Roman"/>
          <w:lang w:eastAsia="zh-CN"/>
        </w:rPr>
        <w:t>?</w:t>
      </w:r>
    </w:p>
    <w:p w14:paraId="2F5F0FC3">
      <w:pPr>
        <w:jc w:val="both"/>
        <w:rPr>
          <w:rFonts w:ascii="Times New Roman" w:hAnsi="Times New Roman" w:cs="Times New Roman"/>
        </w:rPr>
      </w:pPr>
      <w:r>
        <w:rPr>
          <w:rFonts w:ascii="Times New Roman" w:hAnsi="Times New Roman" w:cs="Times New Roman"/>
        </w:rPr>
        <w:t>JiaJingte(00:44:15): Maybe I didn't try hard enough</w:t>
      </w:r>
      <w:r>
        <w:rPr>
          <w:rFonts w:ascii="Times New Roman" w:hAnsi="Times New Roman" w:cs="Times New Roman"/>
          <w:lang w:eastAsia="zh-CN"/>
        </w:rPr>
        <w:t xml:space="preserve">. </w:t>
      </w:r>
      <w:r>
        <w:rPr>
          <w:rFonts w:ascii="Times New Roman" w:hAnsi="Times New Roman" w:cs="Times New Roman"/>
        </w:rPr>
        <w:t>I think the teachers and classmates are pretty good</w:t>
      </w:r>
      <w:r>
        <w:rPr>
          <w:rFonts w:ascii="Times New Roman" w:hAnsi="Times New Roman" w:cs="Times New Roman"/>
          <w:lang w:eastAsia="zh-CN"/>
        </w:rPr>
        <w:t xml:space="preserve">, </w:t>
      </w:r>
      <w:r>
        <w:rPr>
          <w:rFonts w:ascii="Times New Roman" w:hAnsi="Times New Roman" w:cs="Times New Roman"/>
        </w:rPr>
        <w:t>mainly because I don't try hard enough.</w:t>
      </w:r>
    </w:p>
    <w:p w14:paraId="522ACF72">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(00:44:36): Did you fail the major? Or other minors?</w:t>
      </w:r>
    </w:p>
    <w:p w14:paraId="3ADCC232">
      <w:pPr>
        <w:jc w:val="both"/>
        <w:rPr>
          <w:rFonts w:hint="eastAsia" w:ascii="Times New Roman" w:hAnsi="Times New Roman"/>
          <w:color w:val="auto"/>
          <w:sz w:val="22"/>
          <w:szCs w:val="24"/>
        </w:rPr>
      </w:pPr>
      <w:r>
        <w:rPr>
          <w:rFonts w:ascii="Times New Roman" w:hAnsi="Times New Roman" w:cs="Times New Roman"/>
        </w:rPr>
        <w:t xml:space="preserve">JiaJingte(00:44:40): </w:t>
      </w:r>
      <w:r>
        <w:rPr>
          <w:rFonts w:hint="eastAsia" w:ascii="Times New Roman" w:hAnsi="Times New Roman"/>
          <w:color w:val="auto"/>
          <w:sz w:val="22"/>
          <w:szCs w:val="24"/>
        </w:rPr>
        <w:t xml:space="preserve">It's just compulsory courses, like we have to learn some history, </w:t>
      </w:r>
      <w:r>
        <w:rPr>
          <w:rFonts w:hint="eastAsia" w:ascii="Times New Roman" w:hAnsi="Times New Roman"/>
          <w:color w:val="auto"/>
          <w:sz w:val="22"/>
          <w:szCs w:val="24"/>
          <w:lang w:val="zh-CN" w:eastAsia="zh-CN" w:bidi="zh-CN"/>
        </w:rPr>
        <w:t xml:space="preserve">we need to </w:t>
      </w:r>
      <w:r>
        <w:rPr>
          <w:rFonts w:hint="eastAsia" w:ascii="Times New Roman" w:hAnsi="Times New Roman"/>
          <w:color w:val="auto"/>
          <w:sz w:val="22"/>
          <w:szCs w:val="24"/>
        </w:rPr>
        <w:t xml:space="preserve"> memorise the history in English, and I can't really do that</w:t>
      </w:r>
      <w:r>
        <w:rPr>
          <w:rFonts w:hint="eastAsia" w:ascii="Times New Roman" w:hAnsi="Times New Roman"/>
          <w:color w:val="auto"/>
          <w:sz w:val="22"/>
          <w:szCs w:val="24"/>
          <w:lang w:val="zh-CN" w:eastAsia="zh-CN" w:bidi="zh-CN"/>
        </w:rPr>
        <w:t xml:space="preserve">. </w:t>
      </w:r>
      <w:r>
        <w:rPr>
          <w:rFonts w:hint="eastAsia" w:ascii="Times New Roman" w:hAnsi="Times New Roman"/>
          <w:color w:val="auto"/>
          <w:sz w:val="22"/>
          <w:szCs w:val="24"/>
        </w:rPr>
        <w:t>I think it's quite difficult.</w:t>
      </w:r>
    </w:p>
    <w:p w14:paraId="594DE16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(00:44:58): It's hard to listen.</w:t>
      </w:r>
    </w:p>
    <w:p w14:paraId="35FDD6E0">
      <w:pPr>
        <w:jc w:val="both"/>
        <w:rPr>
          <w:rFonts w:ascii="Times New Roman" w:hAnsi="Times New Roman" w:cs="Times New Roman"/>
          <w:lang w:eastAsia="zh-CN"/>
        </w:rPr>
      </w:pPr>
      <w:r>
        <w:rPr>
          <w:rFonts w:ascii="Times New Roman" w:hAnsi="Times New Roman" w:cs="Times New Roman"/>
        </w:rPr>
        <w:t>JiaJingte (00:45:00): Yeah, it's just that if you ask me to memorise history in Chinese, I have a bit of a hard time, and then if you ask me to memorise history in English, I really really can't do it</w:t>
      </w:r>
      <w:r>
        <w:rPr>
          <w:rFonts w:ascii="Times New Roman" w:hAnsi="Times New Roman" w:cs="Times New Roman"/>
          <w:lang w:eastAsia="zh-CN"/>
        </w:rPr>
        <w:t xml:space="preserve">, and </w:t>
      </w:r>
      <w:r>
        <w:rPr>
          <w:rFonts w:ascii="Times New Roman" w:hAnsi="Times New Roman" w:cs="Times New Roman"/>
        </w:rPr>
        <w:t>then it causes me to fail the course</w:t>
      </w:r>
      <w:r>
        <w:rPr>
          <w:rFonts w:ascii="Times New Roman" w:hAnsi="Times New Roman" w:cs="Times New Roman"/>
          <w:lang w:eastAsia="zh-CN"/>
        </w:rPr>
        <w:t>.</w:t>
      </w:r>
    </w:p>
    <w:p w14:paraId="6A1CF8C7">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(00:45:20): If you fail a course over here, do you </w:t>
      </w:r>
      <w:r>
        <w:rPr>
          <w:rFonts w:ascii="Times New Roman" w:hAnsi="Times New Roman" w:cs="Times New Roman"/>
          <w:lang w:eastAsia="zh-CN"/>
        </w:rPr>
        <w:t xml:space="preserve">need to </w:t>
      </w:r>
      <w:r>
        <w:rPr>
          <w:rFonts w:ascii="Times New Roman" w:hAnsi="Times New Roman" w:cs="Times New Roman"/>
        </w:rPr>
        <w:t>keep going and retake the course until you pass?</w:t>
      </w:r>
    </w:p>
    <w:p w14:paraId="6096833F">
      <w:pPr>
        <w:jc w:val="both"/>
        <w:rPr>
          <w:rFonts w:ascii="Times New Roman" w:hAnsi="Times New Roman" w:cs="Times New Roman"/>
        </w:rPr>
      </w:pPr>
      <w:r>
        <w:rPr>
          <w:rFonts w:ascii="Times New Roman" w:hAnsi="Times New Roman" w:cs="Times New Roman"/>
        </w:rPr>
        <w:t xml:space="preserve">JiaJingte(00:45:32): </w:t>
      </w:r>
      <w:r>
        <w:rPr>
          <w:rFonts w:hint="eastAsia" w:ascii="Times New Roman" w:hAnsi="Times New Roman"/>
          <w:color w:val="auto"/>
          <w:sz w:val="22"/>
          <w:szCs w:val="24"/>
          <w:lang w:val="zh-CN" w:eastAsia="zh-CN" w:bidi="zh-CN"/>
        </w:rPr>
        <w:t>O</w:t>
      </w:r>
      <w:r>
        <w:rPr>
          <w:rFonts w:hint="eastAsia" w:ascii="Times New Roman" w:hAnsi="Times New Roman"/>
          <w:color w:val="auto"/>
          <w:sz w:val="22"/>
          <w:szCs w:val="24"/>
        </w:rPr>
        <w:t>nly retake the course,</w:t>
      </w:r>
      <w:r>
        <w:rPr>
          <w:rFonts w:hint="eastAsia" w:ascii="Times New Roman" w:hAnsi="Times New Roman"/>
          <w:color w:val="auto"/>
          <w:sz w:val="22"/>
          <w:szCs w:val="24"/>
          <w:lang w:val="zh-CN" w:eastAsia="zh-CN" w:bidi="zh-CN"/>
        </w:rPr>
        <w:t>until</w:t>
      </w:r>
      <w:r>
        <w:rPr>
          <w:rFonts w:hint="eastAsia" w:ascii="Times New Roman" w:hAnsi="Times New Roman"/>
          <w:color w:val="auto"/>
          <w:sz w:val="22"/>
          <w:szCs w:val="24"/>
        </w:rPr>
        <w:t xml:space="preserve"> to pass it</w:t>
      </w:r>
      <w:r>
        <w:rPr>
          <w:rFonts w:hint="eastAsia" w:ascii="Times New Roman" w:hAnsi="Times New Roman"/>
          <w:color w:val="auto"/>
          <w:sz w:val="22"/>
          <w:szCs w:val="24"/>
          <w:lang w:val="zh-CN" w:eastAsia="zh-CN" w:bidi="zh-CN"/>
        </w:rPr>
        <w:t>. Y</w:t>
      </w:r>
      <w:r>
        <w:rPr>
          <w:rFonts w:hint="eastAsia" w:ascii="Times New Roman" w:hAnsi="Times New Roman"/>
          <w:color w:val="auto"/>
          <w:sz w:val="22"/>
          <w:szCs w:val="24"/>
        </w:rPr>
        <w:t>ou cannot skip the course</w:t>
      </w:r>
      <w:r>
        <w:rPr>
          <w:rFonts w:hint="eastAsia" w:ascii="Times New Roman" w:hAnsi="Times New Roman"/>
          <w:color w:val="auto"/>
          <w:sz w:val="22"/>
          <w:szCs w:val="24"/>
          <w:lang w:val="zh-CN" w:eastAsia="zh-CN" w:bidi="zh-CN"/>
        </w:rPr>
        <w:t>.The</w:t>
      </w:r>
      <w:r>
        <w:rPr>
          <w:rFonts w:hint="eastAsia" w:ascii="Times New Roman" w:hAnsi="Times New Roman"/>
          <w:color w:val="auto"/>
          <w:sz w:val="22"/>
          <w:szCs w:val="24"/>
        </w:rPr>
        <w:t xml:space="preserve"> point is really  a headache for me.</w:t>
      </w:r>
    </w:p>
    <w:p w14:paraId="29E62CBE">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(00:46:01): Indeed, YouZi just now found this problem, too; it's a real </w:t>
      </w:r>
      <w:r>
        <w:rPr>
          <w:rFonts w:ascii="Times New Roman" w:hAnsi="Times New Roman" w:cs="Times New Roman"/>
          <w:lang w:eastAsia="zh-CN"/>
        </w:rPr>
        <w:t>headache</w:t>
      </w:r>
      <w:r>
        <w:rPr>
          <w:rFonts w:ascii="Times New Roman" w:hAnsi="Times New Roman" w:cs="Times New Roman"/>
        </w:rPr>
        <w:t>. Xiaoyu</w:t>
      </w:r>
      <w:r>
        <w:rPr>
          <w:rFonts w:ascii="Times New Roman" w:hAnsi="Times New Roman" w:cs="Times New Roman"/>
          <w:lang w:eastAsia="zh-CN"/>
        </w:rPr>
        <w:t xml:space="preserve">, </w:t>
      </w:r>
      <w:r>
        <w:rPr>
          <w:rFonts w:ascii="Times New Roman" w:hAnsi="Times New Roman" w:cs="Times New Roman"/>
        </w:rPr>
        <w:t>how about you? Is there something that gives you more headaches</w:t>
      </w:r>
      <w:r>
        <w:rPr>
          <w:rFonts w:hint="eastAsia" w:ascii="Times New Roman" w:hAnsi="Times New Roman" w:cs="Times New Roman"/>
          <w:lang w:eastAsia="zh-CN"/>
        </w:rPr>
        <w:t xml:space="preserve"> </w:t>
      </w:r>
      <w:r>
        <w:rPr>
          <w:rFonts w:ascii="Times New Roman" w:hAnsi="Times New Roman" w:cs="Times New Roman"/>
        </w:rPr>
        <w:t>you encountered during your study?</w:t>
      </w:r>
    </w:p>
    <w:p w14:paraId="3795EC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s>
        <w:spacing w:beforeLines="0" w:after="200" w:afterLines="0" w:line="288" w:lineRule="auto"/>
        <w:jc w:val="both"/>
        <w:rPr>
          <w:rFonts w:ascii="Times New Roman" w:hAnsi="Times New Roman" w:cs="Times New Roman"/>
        </w:rPr>
      </w:pPr>
      <w:r>
        <w:rPr>
          <w:rFonts w:ascii="Times New Roman" w:hAnsi="Times New Roman" w:cs="Times New Roman"/>
          <w:lang w:eastAsia="zh-CN"/>
        </w:rPr>
        <w:t xml:space="preserve">YuYe </w:t>
      </w:r>
      <w:r>
        <w:rPr>
          <w:rFonts w:ascii="Times New Roman" w:hAnsi="Times New Roman" w:cs="Times New Roman"/>
        </w:rPr>
        <w:t xml:space="preserve">(00:46:16): </w:t>
      </w:r>
      <w:r>
        <w:rPr>
          <w:rFonts w:hint="eastAsia" w:ascii="Times New Roman" w:hAnsi="Times New Roman"/>
          <w:color w:val="auto"/>
          <w:sz w:val="22"/>
          <w:szCs w:val="24"/>
        </w:rPr>
        <w:t>There was a teacher</w:t>
      </w:r>
      <w:r>
        <w:rPr>
          <w:rFonts w:hint="eastAsia" w:ascii="Times New Roman" w:hAnsi="Times New Roman"/>
          <w:color w:val="auto"/>
          <w:sz w:val="22"/>
          <w:szCs w:val="24"/>
          <w:lang w:val="zh-CN" w:eastAsia="zh-CN" w:bidi="zh-CN"/>
        </w:rPr>
        <w:t xml:space="preserve"> who</w:t>
      </w:r>
      <w:r>
        <w:rPr>
          <w:rFonts w:hint="eastAsia" w:ascii="Times New Roman" w:hAnsi="Times New Roman"/>
          <w:color w:val="auto"/>
          <w:sz w:val="22"/>
          <w:szCs w:val="24"/>
        </w:rPr>
        <w:t xml:space="preserve"> was a little bit prejudiced against Chinese, but he was a Malaysian Chinese, and that just made me wonder.</w:t>
      </w:r>
    </w:p>
    <w:p w14:paraId="42F7FBD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(00:46:35): </w:t>
      </w:r>
      <w:r>
        <w:rPr>
          <w:rFonts w:hint="eastAsia" w:ascii="Times New Roman" w:hAnsi="Times New Roman" w:cs="Times New Roman"/>
          <w:lang w:val="en-US" w:eastAsia="zh-CN"/>
        </w:rPr>
        <w:t xml:space="preserve">Malaysian </w:t>
      </w:r>
      <w:r>
        <w:rPr>
          <w:rFonts w:ascii="Times New Roman" w:hAnsi="Times New Roman" w:cs="Times New Roman"/>
        </w:rPr>
        <w:t>Chinese still discriminate against Chinese?</w:t>
      </w:r>
    </w:p>
    <w:p w14:paraId="72FC38D3">
      <w:pPr>
        <w:jc w:val="both"/>
        <w:rPr>
          <w:rFonts w:ascii="Times New Roman" w:hAnsi="Times New Roman" w:cs="Times New Roman"/>
          <w:lang w:eastAsia="zh-CN"/>
        </w:rPr>
      </w:pPr>
      <w:r>
        <w:rPr>
          <w:rFonts w:ascii="Times New Roman" w:hAnsi="Times New Roman" w:cs="Times New Roman"/>
          <w:lang w:eastAsia="zh-CN"/>
        </w:rPr>
        <w:t>YuYe</w:t>
      </w:r>
      <w:r>
        <w:rPr>
          <w:rFonts w:ascii="Times New Roman" w:hAnsi="Times New Roman" w:cs="Times New Roman"/>
        </w:rPr>
        <w:t xml:space="preserve">(00:46:36): Yes, </w:t>
      </w:r>
      <w:r>
        <w:rPr>
          <w:rFonts w:ascii="Times New Roman" w:hAnsi="Times New Roman" w:cs="Times New Roman"/>
          <w:lang w:eastAsia="zh-CN"/>
        </w:rPr>
        <w:t xml:space="preserve">we have a </w:t>
      </w:r>
      <w:r>
        <w:rPr>
          <w:rFonts w:ascii="Times New Roman" w:hAnsi="Times New Roman" w:cs="Times New Roman"/>
        </w:rPr>
        <w:t>compulsory course, but not a specialised course, which is called university life</w:t>
      </w:r>
      <w:r>
        <w:rPr>
          <w:rFonts w:ascii="Times New Roman" w:hAnsi="Times New Roman" w:cs="Times New Roman"/>
          <w:lang w:eastAsia="zh-CN"/>
        </w:rPr>
        <w:t xml:space="preserve">. The teacher would </w:t>
      </w:r>
      <w:r>
        <w:rPr>
          <w:rFonts w:ascii="Times New Roman" w:hAnsi="Times New Roman" w:cs="Times New Roman"/>
        </w:rPr>
        <w:t>talk about something irrelevant in the class, and at that time</w:t>
      </w:r>
      <w:r>
        <w:rPr>
          <w:rFonts w:ascii="Times New Roman" w:hAnsi="Times New Roman" w:cs="Times New Roman"/>
          <w:lang w:eastAsia="zh-CN"/>
        </w:rPr>
        <w:t xml:space="preserve">, when </w:t>
      </w:r>
      <w:r>
        <w:rPr>
          <w:rFonts w:ascii="Times New Roman" w:hAnsi="Times New Roman" w:cs="Times New Roman"/>
        </w:rPr>
        <w:t>I first entered the university</w:t>
      </w:r>
      <w:r>
        <w:rPr>
          <w:rFonts w:ascii="Times New Roman" w:hAnsi="Times New Roman" w:cs="Times New Roman"/>
          <w:lang w:eastAsia="zh-CN"/>
        </w:rPr>
        <w:t xml:space="preserve">, </w:t>
      </w:r>
      <w:r>
        <w:rPr>
          <w:rFonts w:ascii="Times New Roman" w:hAnsi="Times New Roman" w:cs="Times New Roman"/>
        </w:rPr>
        <w:t xml:space="preserve">the teacher would give the Chinese </w:t>
      </w:r>
      <w:r>
        <w:rPr>
          <w:rFonts w:ascii="Times New Roman" w:hAnsi="Times New Roman" w:cs="Times New Roman"/>
          <w:lang w:eastAsia="zh-CN"/>
        </w:rPr>
        <w:t xml:space="preserve">students </w:t>
      </w:r>
      <w:r>
        <w:rPr>
          <w:rFonts w:ascii="Times New Roman" w:hAnsi="Times New Roman" w:cs="Times New Roman"/>
        </w:rPr>
        <w:t xml:space="preserve">failing grades on purpose. </w:t>
      </w:r>
      <w:r>
        <w:rPr>
          <w:rFonts w:ascii="Times New Roman" w:hAnsi="Times New Roman" w:cs="Times New Roman"/>
          <w:lang w:eastAsia="zh-CN"/>
        </w:rPr>
        <w:t>I remember doing</w:t>
      </w:r>
      <w:r>
        <w:rPr>
          <w:rFonts w:ascii="Times New Roman" w:hAnsi="Times New Roman" w:cs="Times New Roman"/>
        </w:rPr>
        <w:t xml:space="preserve"> my group work with other foreigners</w:t>
      </w:r>
      <w:r>
        <w:rPr>
          <w:rFonts w:ascii="Times New Roman" w:hAnsi="Times New Roman" w:cs="Times New Roman"/>
          <w:lang w:eastAsia="zh-CN"/>
        </w:rPr>
        <w:t xml:space="preserve">, and </w:t>
      </w:r>
      <w:r>
        <w:rPr>
          <w:rFonts w:ascii="Times New Roman" w:hAnsi="Times New Roman" w:cs="Times New Roman"/>
        </w:rPr>
        <w:t xml:space="preserve">we got high marks on the midterm exam and </w:t>
      </w:r>
      <w:r>
        <w:rPr>
          <w:rFonts w:ascii="Times New Roman" w:hAnsi="Times New Roman" w:cs="Times New Roman"/>
          <w:lang w:eastAsia="zh-CN"/>
        </w:rPr>
        <w:t>assignment</w:t>
      </w:r>
      <w:r>
        <w:rPr>
          <w:rFonts w:ascii="Times New Roman" w:hAnsi="Times New Roman" w:cs="Times New Roman"/>
        </w:rPr>
        <w:t>. However</w:t>
      </w:r>
      <w:r>
        <w:rPr>
          <w:rFonts w:ascii="Times New Roman" w:hAnsi="Times New Roman" w:cs="Times New Roman"/>
          <w:lang w:eastAsia="zh-CN"/>
        </w:rPr>
        <w:t xml:space="preserve">, </w:t>
      </w:r>
      <w:r>
        <w:rPr>
          <w:rFonts w:ascii="Times New Roman" w:hAnsi="Times New Roman" w:cs="Times New Roman"/>
        </w:rPr>
        <w:t xml:space="preserve">I still failed </w:t>
      </w:r>
      <w:r>
        <w:rPr>
          <w:rFonts w:ascii="Times New Roman" w:hAnsi="Times New Roman" w:cs="Times New Roman"/>
          <w:lang w:eastAsia="zh-CN"/>
        </w:rPr>
        <w:t xml:space="preserve">the </w:t>
      </w:r>
      <w:r>
        <w:rPr>
          <w:rFonts w:ascii="Times New Roman" w:hAnsi="Times New Roman" w:cs="Times New Roman"/>
        </w:rPr>
        <w:t>final exam</w:t>
      </w:r>
      <w:r>
        <w:rPr>
          <w:rFonts w:ascii="Times New Roman" w:hAnsi="Times New Roman" w:cs="Times New Roman"/>
          <w:lang w:eastAsia="zh-CN"/>
        </w:rPr>
        <w:t>.</w:t>
      </w:r>
    </w:p>
    <w:p w14:paraId="5B3BF634">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(00:47:34): So speechless, what did you do about it? Did you go to him and complain?</w:t>
      </w:r>
    </w:p>
    <w:p w14:paraId="3A7E586B">
      <w:pPr>
        <w:jc w:val="both"/>
        <w:rPr>
          <w:rFonts w:ascii="Times New Roman" w:hAnsi="Times New Roman" w:cs="Times New Roman"/>
        </w:rPr>
      </w:pPr>
      <w:r>
        <w:rPr>
          <w:rFonts w:ascii="Times New Roman" w:hAnsi="Times New Roman" w:cs="Times New Roman"/>
          <w:lang w:eastAsia="zh-CN"/>
        </w:rPr>
        <w:t xml:space="preserve">YuYe </w:t>
      </w:r>
      <w:r>
        <w:rPr>
          <w:rFonts w:ascii="Times New Roman" w:hAnsi="Times New Roman" w:cs="Times New Roman"/>
        </w:rPr>
        <w:t>(00:47:38): It's no use complaining</w:t>
      </w:r>
      <w:r>
        <w:rPr>
          <w:rFonts w:ascii="Times New Roman" w:hAnsi="Times New Roman" w:cs="Times New Roman"/>
          <w:lang w:eastAsia="zh-CN"/>
        </w:rPr>
        <w:t>. Y</w:t>
      </w:r>
      <w:r>
        <w:rPr>
          <w:rFonts w:ascii="Times New Roman" w:hAnsi="Times New Roman" w:cs="Times New Roman"/>
        </w:rPr>
        <w:t>ou just must retake the course.</w:t>
      </w:r>
    </w:p>
    <w:p w14:paraId="3E212A8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(00:47:44): Is he still </w:t>
      </w:r>
      <w:r>
        <w:rPr>
          <w:rFonts w:ascii="Times New Roman" w:hAnsi="Times New Roman" w:cs="Times New Roman"/>
          <w:lang w:eastAsia="zh-CN"/>
        </w:rPr>
        <w:t xml:space="preserve">the teacher for </w:t>
      </w:r>
      <w:r>
        <w:rPr>
          <w:rFonts w:ascii="Times New Roman" w:hAnsi="Times New Roman" w:cs="Times New Roman"/>
        </w:rPr>
        <w:t xml:space="preserve">that </w:t>
      </w:r>
      <w:r>
        <w:rPr>
          <w:rFonts w:ascii="Times New Roman" w:hAnsi="Times New Roman" w:cs="Times New Roman"/>
          <w:lang w:eastAsia="zh-CN"/>
        </w:rPr>
        <w:t>retake</w:t>
      </w:r>
      <w:r>
        <w:rPr>
          <w:rFonts w:ascii="Times New Roman" w:hAnsi="Times New Roman" w:cs="Times New Roman"/>
        </w:rPr>
        <w:t>?</w:t>
      </w:r>
    </w:p>
    <w:p w14:paraId="695F7C43">
      <w:pPr>
        <w:jc w:val="both"/>
        <w:rPr>
          <w:rFonts w:ascii="Times New Roman" w:hAnsi="Times New Roman" w:cs="Times New Roman"/>
        </w:rPr>
      </w:pPr>
      <w:r>
        <w:rPr>
          <w:rFonts w:ascii="Times New Roman" w:hAnsi="Times New Roman" w:cs="Times New Roman"/>
          <w:lang w:eastAsia="zh-CN"/>
        </w:rPr>
        <w:t>YuYe</w:t>
      </w:r>
      <w:r>
        <w:rPr>
          <w:rFonts w:ascii="Times New Roman" w:hAnsi="Times New Roman" w:cs="Times New Roman"/>
        </w:rPr>
        <w:t xml:space="preserve">(00:47:46): No, and then I didn't take that class first, and then I took it after a year, and I passed </w:t>
      </w:r>
      <w:r>
        <w:rPr>
          <w:rFonts w:ascii="Times New Roman" w:hAnsi="Times New Roman" w:cs="Times New Roman"/>
          <w:lang w:eastAsia="zh-CN"/>
        </w:rPr>
        <w:t>it</w:t>
      </w:r>
      <w:r>
        <w:rPr>
          <w:rFonts w:ascii="Times New Roman" w:hAnsi="Times New Roman" w:cs="Times New Roman"/>
        </w:rPr>
        <w:t xml:space="preserve"> with a different teacher.</w:t>
      </w:r>
    </w:p>
    <w:p w14:paraId="083B834D">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(00:47:55): That's really hard to understand. Usually, like in our university, you go along with the teacher's process and get your homework done, and </w:t>
      </w:r>
      <w:r>
        <w:rPr>
          <w:rFonts w:ascii="Times New Roman" w:hAnsi="Times New Roman" w:cs="Times New Roman"/>
          <w:lang w:eastAsia="zh-CN"/>
        </w:rPr>
        <w:t>basically, you</w:t>
      </w:r>
      <w:r>
        <w:rPr>
          <w:rFonts w:ascii="Times New Roman" w:hAnsi="Times New Roman" w:cs="Times New Roman"/>
        </w:rPr>
        <w:t xml:space="preserve">'ll be let </w:t>
      </w:r>
      <w:r>
        <w:rPr>
          <w:rFonts w:ascii="Times New Roman" w:hAnsi="Times New Roman" w:cs="Times New Roman"/>
          <w:lang w:eastAsia="zh-CN"/>
        </w:rPr>
        <w:t>through.</w:t>
      </w:r>
    </w:p>
    <w:p w14:paraId="53168DD0">
      <w:pPr>
        <w:jc w:val="both"/>
        <w:rPr>
          <w:rFonts w:ascii="Times New Roman" w:hAnsi="Times New Roman" w:cs="Times New Roman"/>
        </w:rPr>
      </w:pPr>
      <w:r>
        <w:rPr>
          <w:rFonts w:ascii="Times New Roman" w:hAnsi="Times New Roman" w:cs="Times New Roman"/>
          <w:lang w:eastAsia="zh-CN"/>
        </w:rPr>
        <w:t xml:space="preserve">YuYe </w:t>
      </w:r>
      <w:r>
        <w:rPr>
          <w:rFonts w:ascii="Times New Roman" w:hAnsi="Times New Roman" w:cs="Times New Roman"/>
        </w:rPr>
        <w:t xml:space="preserve">(00:48:13): </w:t>
      </w:r>
      <w:r>
        <w:rPr>
          <w:rFonts w:ascii="Times New Roman" w:hAnsi="Times New Roman" w:cs="Times New Roman"/>
          <w:lang w:eastAsia="zh-CN"/>
        </w:rPr>
        <w:t xml:space="preserve">We </w:t>
      </w:r>
      <w:r>
        <w:rPr>
          <w:rFonts w:ascii="Times New Roman" w:hAnsi="Times New Roman" w:cs="Times New Roman"/>
        </w:rPr>
        <w:t xml:space="preserve">were </w:t>
      </w:r>
      <w:r>
        <w:rPr>
          <w:rFonts w:ascii="Times New Roman" w:hAnsi="Times New Roman" w:cs="Times New Roman"/>
          <w:lang w:eastAsia="zh-CN"/>
        </w:rPr>
        <w:t>getting</w:t>
      </w:r>
      <w:r>
        <w:rPr>
          <w:rFonts w:ascii="Times New Roman" w:hAnsi="Times New Roman" w:cs="Times New Roman"/>
        </w:rPr>
        <w:t xml:space="preserve"> really high marks for our assignments. Out of 40</w:t>
      </w:r>
      <w:r>
        <w:rPr>
          <w:rFonts w:ascii="Times New Roman" w:hAnsi="Times New Roman" w:cs="Times New Roman"/>
          <w:lang w:eastAsia="zh-CN"/>
        </w:rPr>
        <w:t xml:space="preserve">, </w:t>
      </w:r>
      <w:r>
        <w:rPr>
          <w:rFonts w:ascii="Times New Roman" w:hAnsi="Times New Roman" w:cs="Times New Roman"/>
        </w:rPr>
        <w:t>we got 38.</w:t>
      </w:r>
    </w:p>
    <w:p w14:paraId="7D4140A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(00:48:21): Wow, that's high.</w:t>
      </w:r>
    </w:p>
    <w:p w14:paraId="226F520D">
      <w:pPr>
        <w:jc w:val="both"/>
        <w:rPr>
          <w:rFonts w:ascii="Times New Roman" w:hAnsi="Times New Roman" w:cs="Times New Roman"/>
        </w:rPr>
      </w:pPr>
      <w:r>
        <w:rPr>
          <w:rFonts w:ascii="Times New Roman" w:hAnsi="Times New Roman" w:cs="Times New Roman"/>
          <w:lang w:eastAsia="zh-CN"/>
        </w:rPr>
        <w:t xml:space="preserve">YuYe </w:t>
      </w:r>
      <w:r>
        <w:rPr>
          <w:rFonts w:ascii="Times New Roman" w:hAnsi="Times New Roman" w:cs="Times New Roman"/>
        </w:rPr>
        <w:t>(00:48:22): Yeah, but I still failed</w:t>
      </w:r>
      <w:r>
        <w:rPr>
          <w:rFonts w:ascii="Times New Roman" w:hAnsi="Times New Roman" w:cs="Times New Roman"/>
          <w:lang w:eastAsia="zh-CN"/>
        </w:rPr>
        <w:t xml:space="preserve">. </w:t>
      </w:r>
      <w:r>
        <w:rPr>
          <w:rFonts w:ascii="Times New Roman" w:hAnsi="Times New Roman" w:cs="Times New Roman"/>
        </w:rPr>
        <w:t xml:space="preserve">Then I asked the Middle Easterners or locals in </w:t>
      </w:r>
      <w:r>
        <w:rPr>
          <w:rFonts w:ascii="Times New Roman" w:hAnsi="Times New Roman" w:cs="Times New Roman"/>
          <w:lang w:eastAsia="zh-CN"/>
        </w:rPr>
        <w:t xml:space="preserve">the same </w:t>
      </w:r>
      <w:r>
        <w:rPr>
          <w:rFonts w:ascii="Times New Roman" w:hAnsi="Times New Roman" w:cs="Times New Roman"/>
        </w:rPr>
        <w:t xml:space="preserve">group, </w:t>
      </w:r>
      <w:r>
        <w:rPr>
          <w:rFonts w:ascii="Times New Roman" w:hAnsi="Times New Roman" w:cs="Times New Roman"/>
          <w:lang w:eastAsia="zh-CN"/>
        </w:rPr>
        <w:t xml:space="preserve">and </w:t>
      </w:r>
      <w:r>
        <w:rPr>
          <w:rFonts w:ascii="Times New Roman" w:hAnsi="Times New Roman" w:cs="Times New Roman"/>
        </w:rPr>
        <w:t>none of them flopped. I was the only one who did.</w:t>
      </w:r>
    </w:p>
    <w:p w14:paraId="083EAD37">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(00:48:32): </w:t>
      </w:r>
      <w:r>
        <w:rPr>
          <w:rFonts w:ascii="Times New Roman" w:hAnsi="Times New Roman" w:cs="Times New Roman"/>
          <w:lang w:eastAsia="zh-CN"/>
        </w:rPr>
        <w:t xml:space="preserve">Did </w:t>
      </w:r>
      <w:r>
        <w:rPr>
          <w:rFonts w:ascii="Times New Roman" w:hAnsi="Times New Roman" w:cs="Times New Roman"/>
        </w:rPr>
        <w:t xml:space="preserve">you go to that teacher and ask </w:t>
      </w:r>
      <w:r>
        <w:rPr>
          <w:rFonts w:ascii="Times New Roman" w:hAnsi="Times New Roman" w:cs="Times New Roman"/>
          <w:lang w:eastAsia="zh-CN"/>
        </w:rPr>
        <w:t xml:space="preserve">him </w:t>
      </w:r>
      <w:r>
        <w:rPr>
          <w:rFonts w:ascii="Times New Roman" w:hAnsi="Times New Roman" w:cs="Times New Roman"/>
        </w:rPr>
        <w:t xml:space="preserve">directly why he hung </w:t>
      </w:r>
      <w:r>
        <w:rPr>
          <w:rFonts w:ascii="Times New Roman" w:hAnsi="Times New Roman" w:cs="Times New Roman"/>
          <w:lang w:eastAsia="zh-CN"/>
        </w:rPr>
        <w:t>you</w:t>
      </w:r>
      <w:r>
        <w:rPr>
          <w:rFonts w:ascii="Times New Roman" w:hAnsi="Times New Roman" w:cs="Times New Roman"/>
        </w:rPr>
        <w:t>?</w:t>
      </w:r>
    </w:p>
    <w:p w14:paraId="07A2E20C">
      <w:pPr>
        <w:jc w:val="both"/>
        <w:rPr>
          <w:rFonts w:ascii="Times New Roman" w:hAnsi="Times New Roman" w:cs="Times New Roman"/>
          <w:lang w:eastAsia="zh-CN"/>
        </w:rPr>
      </w:pPr>
      <w:r>
        <w:rPr>
          <w:rFonts w:ascii="Times New Roman" w:hAnsi="Times New Roman" w:cs="Times New Roman"/>
          <w:lang w:eastAsia="zh-CN"/>
        </w:rPr>
        <w:t xml:space="preserve">YuYe </w:t>
      </w:r>
      <w:r>
        <w:rPr>
          <w:rFonts w:ascii="Times New Roman" w:hAnsi="Times New Roman" w:cs="Times New Roman"/>
        </w:rPr>
        <w:t xml:space="preserve">(00:48:36): </w:t>
      </w:r>
      <w:r>
        <w:rPr>
          <w:rFonts w:hint="eastAsia" w:ascii="Times New Roman" w:hAnsi="Times New Roman"/>
          <w:color w:val="auto"/>
          <w:sz w:val="22"/>
          <w:szCs w:val="24"/>
        </w:rPr>
        <w:t xml:space="preserve"> I asked, and he said there's something wrong with your homework. I couldn't even figure it out. He just kept nitpicking</w:t>
      </w:r>
      <w:r>
        <w:rPr>
          <w:rFonts w:hint="eastAsia" w:ascii="Times New Roman" w:hAnsi="Times New Roman"/>
          <w:color w:val="auto"/>
          <w:sz w:val="22"/>
          <w:szCs w:val="24"/>
          <w:lang w:val="zh-CN" w:eastAsia="zh-CN" w:bidi="zh-CN"/>
        </w:rPr>
        <w:t>. "</w:t>
      </w:r>
      <w:r>
        <w:rPr>
          <w:rFonts w:hint="eastAsia" w:ascii="Times New Roman" w:hAnsi="Times New Roman"/>
          <w:color w:val="auto"/>
          <w:sz w:val="22"/>
          <w:szCs w:val="24"/>
        </w:rPr>
        <w:t xml:space="preserve"> You said you had a problem with the font. Why did you use that word? It wasn't good. </w:t>
      </w:r>
      <w:r>
        <w:rPr>
          <w:rFonts w:hint="eastAsia" w:ascii="Times New Roman" w:hAnsi="Times New Roman"/>
          <w:color w:val="auto"/>
          <w:sz w:val="22"/>
          <w:szCs w:val="24"/>
          <w:lang w:val="zh-CN" w:eastAsia="zh-CN" w:bidi="zh-CN"/>
        </w:rPr>
        <w:t>"</w:t>
      </w:r>
      <w:r>
        <w:rPr>
          <w:rFonts w:hint="eastAsia" w:ascii="Times New Roman" w:hAnsi="Times New Roman"/>
          <w:color w:val="auto"/>
          <w:sz w:val="22"/>
          <w:szCs w:val="24"/>
        </w:rPr>
        <w:t xml:space="preserve"> after I hung up, I studied again after a year. That was the biggest challenge I had.</w:t>
      </w:r>
    </w:p>
    <w:p w14:paraId="340344B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(00:49:12): This is my first time hearing of this.</w:t>
      </w:r>
    </w:p>
    <w:p w14:paraId="684C04AB">
      <w:pPr>
        <w:jc w:val="both"/>
        <w:rPr>
          <w:rFonts w:ascii="Times New Roman" w:hAnsi="Times New Roman" w:cs="Times New Roman"/>
        </w:rPr>
      </w:pPr>
      <w:r>
        <w:rPr>
          <w:rFonts w:ascii="Times New Roman" w:hAnsi="Times New Roman" w:cs="Times New Roman"/>
          <w:lang w:eastAsia="zh-CN"/>
        </w:rPr>
        <w:t>YuYe</w:t>
      </w:r>
      <w:r>
        <w:rPr>
          <w:rFonts w:ascii="Times New Roman" w:hAnsi="Times New Roman" w:cs="Times New Roman"/>
        </w:rPr>
        <w:t>(00:49:16): Actually, Malaysian teachers discriminate against Chinese students a bit. Maybe our university is okay. I remember my friends in UKM always complaining about a lot of discrimination by teachers there.</w:t>
      </w:r>
    </w:p>
    <w:p w14:paraId="14B3A516">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(00:49:33): I haven't encountered </w:t>
      </w:r>
      <w:r>
        <w:rPr>
          <w:rFonts w:ascii="Times New Roman" w:hAnsi="Times New Roman" w:cs="Times New Roman"/>
          <w:lang w:eastAsia="zh-CN"/>
        </w:rPr>
        <w:t xml:space="preserve">any discrimination against </w:t>
      </w:r>
      <w:r>
        <w:rPr>
          <w:rFonts w:ascii="Times New Roman" w:hAnsi="Times New Roman" w:cs="Times New Roman"/>
        </w:rPr>
        <w:t xml:space="preserve">Chinese people at UKM, but there is one very annoying thing, that is, when we go to the UKM library, we don't go in with our backpacks, and one semester </w:t>
      </w:r>
      <w:r>
        <w:rPr>
          <w:rFonts w:ascii="Times New Roman" w:hAnsi="Times New Roman" w:cs="Times New Roman"/>
          <w:lang w:eastAsia="zh-CN"/>
        </w:rPr>
        <w:t xml:space="preserve">the librarian </w:t>
      </w:r>
      <w:r>
        <w:rPr>
          <w:rFonts w:ascii="Times New Roman" w:hAnsi="Times New Roman" w:cs="Times New Roman"/>
        </w:rPr>
        <w:t>has to go through the bags every day</w:t>
      </w:r>
      <w:r>
        <w:rPr>
          <w:rFonts w:ascii="Times New Roman" w:hAnsi="Times New Roman" w:cs="Times New Roman"/>
          <w:lang w:eastAsia="zh-CN"/>
        </w:rPr>
        <w:t xml:space="preserve">, and </w:t>
      </w:r>
      <w:r>
        <w:rPr>
          <w:rFonts w:ascii="Times New Roman" w:hAnsi="Times New Roman" w:cs="Times New Roman"/>
        </w:rPr>
        <w:t>he's afraid that you're going to bring snacks in, and then he lets you open the bag, and then he goes through the stuff, and then he checks to see if there's anything with it</w:t>
      </w:r>
      <w:r>
        <w:rPr>
          <w:rFonts w:ascii="Times New Roman" w:hAnsi="Times New Roman" w:cs="Times New Roman"/>
          <w:lang w:eastAsia="zh-CN"/>
        </w:rPr>
        <w:t>.</w:t>
      </w:r>
    </w:p>
    <w:p w14:paraId="1B905C04">
      <w:pPr>
        <w:jc w:val="both"/>
        <w:rPr>
          <w:rFonts w:ascii="Times New Roman" w:hAnsi="Times New Roman" w:cs="Times New Roman"/>
        </w:rPr>
      </w:pPr>
      <w:r>
        <w:rPr>
          <w:rFonts w:ascii="Times New Roman" w:hAnsi="Times New Roman" w:cs="Times New Roman"/>
          <w:lang w:eastAsia="zh-CN"/>
        </w:rPr>
        <w:t xml:space="preserve">YuYe </w:t>
      </w:r>
      <w:r>
        <w:rPr>
          <w:rFonts w:ascii="Times New Roman" w:hAnsi="Times New Roman" w:cs="Times New Roman"/>
        </w:rPr>
        <w:t xml:space="preserve">(00:49:57): That does seem </w:t>
      </w:r>
      <w:r>
        <w:rPr>
          <w:rFonts w:ascii="Times New Roman" w:hAnsi="Times New Roman" w:cs="Times New Roman"/>
          <w:lang w:eastAsia="zh-CN"/>
        </w:rPr>
        <w:t>a little upsetting</w:t>
      </w:r>
      <w:r>
        <w:rPr>
          <w:rFonts w:ascii="Times New Roman" w:hAnsi="Times New Roman" w:cs="Times New Roman"/>
        </w:rPr>
        <w:t xml:space="preserve">. </w:t>
      </w:r>
      <w:r>
        <w:rPr>
          <w:rFonts w:ascii="Times New Roman" w:hAnsi="Times New Roman" w:cs="Times New Roman"/>
          <w:lang w:eastAsia="zh-CN"/>
        </w:rPr>
        <w:t xml:space="preserve">Another one is that </w:t>
      </w:r>
      <w:r>
        <w:rPr>
          <w:rFonts w:ascii="Times New Roman" w:hAnsi="Times New Roman" w:cs="Times New Roman"/>
        </w:rPr>
        <w:t xml:space="preserve">our university recruited too </w:t>
      </w:r>
      <w:r>
        <w:rPr>
          <w:rFonts w:ascii="Times New Roman" w:hAnsi="Times New Roman" w:cs="Times New Roman"/>
          <w:lang w:eastAsia="zh-CN"/>
        </w:rPr>
        <w:t>many</w:t>
      </w:r>
      <w:r>
        <w:rPr>
          <w:rFonts w:ascii="Times New Roman" w:hAnsi="Times New Roman" w:cs="Times New Roman"/>
        </w:rPr>
        <w:t xml:space="preserve"> MBA students a while back. Like 500 at one time</w:t>
      </w:r>
      <w:r>
        <w:rPr>
          <w:rFonts w:ascii="Times New Roman" w:hAnsi="Times New Roman" w:cs="Times New Roman"/>
          <w:lang w:eastAsia="zh-CN"/>
        </w:rPr>
        <w:t xml:space="preserve"> because it was </w:t>
      </w:r>
      <w:r>
        <w:rPr>
          <w:rFonts w:ascii="Times New Roman" w:hAnsi="Times New Roman" w:cs="Times New Roman"/>
        </w:rPr>
        <w:t xml:space="preserve">easy to pass the </w:t>
      </w:r>
      <w:r>
        <w:rPr>
          <w:rFonts w:ascii="Times New Roman" w:hAnsi="Times New Roman" w:cs="Times New Roman"/>
          <w:lang w:eastAsia="zh-CN"/>
        </w:rPr>
        <w:t xml:space="preserve">online </w:t>
      </w:r>
      <w:r>
        <w:rPr>
          <w:rFonts w:ascii="Times New Roman" w:hAnsi="Times New Roman" w:cs="Times New Roman"/>
        </w:rPr>
        <w:t>classes</w:t>
      </w:r>
      <w:r>
        <w:rPr>
          <w:rFonts w:ascii="Times New Roman" w:hAnsi="Times New Roman" w:cs="Times New Roman"/>
          <w:lang w:eastAsia="zh-CN"/>
        </w:rPr>
        <w:t xml:space="preserve">. At that time, there might have been a </w:t>
      </w:r>
      <w:r>
        <w:rPr>
          <w:rFonts w:ascii="Times New Roman" w:hAnsi="Times New Roman" w:cs="Times New Roman"/>
        </w:rPr>
        <w:t xml:space="preserve">problem on the accreditation side, and then it </w:t>
      </w:r>
      <w:r>
        <w:rPr>
          <w:rFonts w:ascii="Times New Roman" w:hAnsi="Times New Roman" w:cs="Times New Roman"/>
          <w:lang w:eastAsia="zh-CN"/>
        </w:rPr>
        <w:t xml:space="preserve">needed to </w:t>
      </w:r>
      <w:r>
        <w:rPr>
          <w:rFonts w:ascii="Times New Roman" w:hAnsi="Times New Roman" w:cs="Times New Roman"/>
        </w:rPr>
        <w:t>be reprocessed.</w:t>
      </w:r>
    </w:p>
    <w:p w14:paraId="477725B4">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(00:50:33): Okay, thanks</w:t>
      </w:r>
      <w:r>
        <w:rPr>
          <w:rFonts w:hint="eastAsia" w:ascii="Times New Roman" w:hAnsi="Times New Roman" w:cs="Times New Roman"/>
          <w:lang w:eastAsia="zh-CN"/>
        </w:rPr>
        <w:t>,</w:t>
      </w:r>
      <w:r>
        <w:rPr>
          <w:rFonts w:ascii="Times New Roman" w:hAnsi="Times New Roman" w:cs="Times New Roman"/>
        </w:rPr>
        <w:t xml:space="preserve"> </w:t>
      </w:r>
      <w:r>
        <w:rPr>
          <w:rFonts w:ascii="Times New Roman" w:hAnsi="Times New Roman" w:cs="Times New Roman"/>
          <w:lang w:eastAsia="zh-CN"/>
        </w:rPr>
        <w:t xml:space="preserve">YuYe, </w:t>
      </w:r>
      <w:r>
        <w:rPr>
          <w:rFonts w:ascii="Times New Roman" w:hAnsi="Times New Roman" w:cs="Times New Roman"/>
        </w:rPr>
        <w:t>did you encounter anything that gave you more headaches during your study?</w:t>
      </w:r>
    </w:p>
    <w:p w14:paraId="70EEC65D">
      <w:pPr>
        <w:jc w:val="both"/>
        <w:rPr>
          <w:rFonts w:ascii="Times New Roman" w:hAnsi="Times New Roman" w:cs="Times New Roman"/>
        </w:rPr>
      </w:pPr>
      <w:r>
        <w:rPr>
          <w:rFonts w:ascii="Times New Roman" w:hAnsi="Times New Roman" w:cs="Times New Roman"/>
          <w:lang w:eastAsia="zh-CN"/>
        </w:rPr>
        <w:t xml:space="preserve">Zou Yue </w:t>
      </w:r>
      <w:r>
        <w:rPr>
          <w:rFonts w:ascii="Times New Roman" w:hAnsi="Times New Roman" w:cs="Times New Roman"/>
        </w:rPr>
        <w:t>(00:50:4</w:t>
      </w:r>
      <w:r>
        <w:rPr>
          <w:rFonts w:ascii="Times New Roman" w:hAnsi="Times New Roman" w:cs="Times New Roman"/>
          <w:highlight w:val="none"/>
        </w:rPr>
        <w:t>4): The main problem is language. Secondly</w:t>
      </w:r>
      <w:r>
        <w:rPr>
          <w:rFonts w:ascii="Times New Roman" w:hAnsi="Times New Roman" w:cs="Times New Roman"/>
          <w:highlight w:val="none"/>
          <w:lang w:eastAsia="zh-CN"/>
        </w:rPr>
        <w:t xml:space="preserve">, </w:t>
      </w:r>
      <w:r>
        <w:rPr>
          <w:rFonts w:ascii="Times New Roman" w:hAnsi="Times New Roman" w:cs="Times New Roman"/>
          <w:highlight w:val="none"/>
        </w:rPr>
        <w:t xml:space="preserve">classes are definitely more challenging than studying </w:t>
      </w:r>
      <w:r>
        <w:rPr>
          <w:rFonts w:hint="eastAsia" w:ascii="Times New Roman" w:hAnsi="Times New Roman" w:cs="Times New Roman"/>
          <w:highlight w:val="none"/>
          <w:lang w:val="en-US" w:eastAsia="zh-CN"/>
        </w:rPr>
        <w:t>in China</w:t>
      </w:r>
      <w:r>
        <w:rPr>
          <w:rFonts w:ascii="Times New Roman" w:hAnsi="Times New Roman" w:cs="Times New Roman"/>
          <w:highlight w:val="none"/>
        </w:rPr>
        <w:t>.</w:t>
      </w:r>
      <w:r>
        <w:rPr>
          <w:rFonts w:hint="eastAsia" w:ascii="Times New Roman" w:hAnsi="Times New Roman" w:cs="Times New Roman"/>
          <w:highlight w:val="none"/>
          <w:lang w:eastAsia="zh-CN"/>
        </w:rPr>
        <w:t>Since there aren't many Chinese students in our class—less than ten—communication with teachers and fellow students is crucial. Thus, while some are international students, the majority are native Malaysian students. It's difficult to collaborate with people or to discuss studies and tasks with them. These were the main challenges and obstacles that I faced.</w:t>
      </w:r>
      <w:r>
        <w:rPr>
          <w:rFonts w:ascii="Times New Roman" w:hAnsi="Times New Roman" w:cs="Times New Roman"/>
          <w:highlight w:val="none"/>
          <w:lang w:eastAsia="zh-CN"/>
        </w:rPr>
        <w:t xml:space="preserve">In addition, the </w:t>
      </w:r>
      <w:r>
        <w:rPr>
          <w:rFonts w:ascii="Times New Roman" w:hAnsi="Times New Roman" w:cs="Times New Roman"/>
          <w:highlight w:val="none"/>
        </w:rPr>
        <w:t xml:space="preserve">problem of communicating with the teacher. For example, if you have a problem with your studies, </w:t>
      </w:r>
      <w:r>
        <w:rPr>
          <w:rFonts w:ascii="Times New Roman" w:hAnsi="Times New Roman" w:cs="Times New Roman"/>
          <w:highlight w:val="none"/>
          <w:lang w:eastAsia="zh-CN"/>
        </w:rPr>
        <w:t>you</w:t>
      </w:r>
      <w:r>
        <w:rPr>
          <w:rFonts w:ascii="Times New Roman" w:hAnsi="Times New Roman" w:cs="Times New Roman"/>
          <w:highlight w:val="none"/>
        </w:rPr>
        <w:t xml:space="preserve"> usually email</w:t>
      </w:r>
      <w:r>
        <w:rPr>
          <w:rFonts w:ascii="Times New Roman" w:hAnsi="Times New Roman" w:cs="Times New Roman"/>
          <w:highlight w:val="none"/>
          <w:lang w:eastAsia="zh-CN"/>
        </w:rPr>
        <w:t xml:space="preserve"> the teacher </w:t>
      </w:r>
      <w:r>
        <w:rPr>
          <w:rFonts w:ascii="Times New Roman" w:hAnsi="Times New Roman" w:cs="Times New Roman"/>
          <w:highlight w:val="none"/>
        </w:rPr>
        <w:t>directly</w:t>
      </w:r>
      <w:r>
        <w:rPr>
          <w:rFonts w:ascii="Times New Roman" w:hAnsi="Times New Roman" w:cs="Times New Roman"/>
          <w:highlight w:val="none"/>
          <w:lang w:eastAsia="zh-CN"/>
        </w:rPr>
        <w:t xml:space="preserve">, but </w:t>
      </w:r>
      <w:r>
        <w:rPr>
          <w:rFonts w:ascii="Times New Roman" w:hAnsi="Times New Roman" w:cs="Times New Roman"/>
          <w:highlight w:val="none"/>
        </w:rPr>
        <w:t>sometimes some teachers may not reply in time, maybe in a week, s</w:t>
      </w:r>
      <w:r>
        <w:rPr>
          <w:rFonts w:ascii="Times New Roman" w:hAnsi="Times New Roman" w:cs="Times New Roman"/>
        </w:rPr>
        <w:t>ometimes not at all</w:t>
      </w:r>
      <w:r>
        <w:rPr>
          <w:rFonts w:ascii="Times New Roman" w:hAnsi="Times New Roman" w:cs="Times New Roman"/>
          <w:lang w:eastAsia="zh-CN"/>
        </w:rPr>
        <w:t xml:space="preserve">. </w:t>
      </w:r>
      <w:r>
        <w:rPr>
          <w:rFonts w:ascii="Times New Roman" w:hAnsi="Times New Roman" w:cs="Times New Roman"/>
        </w:rPr>
        <w:t xml:space="preserve">If you ask him </w:t>
      </w:r>
      <w:r>
        <w:rPr>
          <w:rFonts w:ascii="Times New Roman" w:hAnsi="Times New Roman" w:cs="Times New Roman"/>
          <w:lang w:eastAsia="zh-CN"/>
        </w:rPr>
        <w:t>in class</w:t>
      </w:r>
      <w:r>
        <w:rPr>
          <w:rFonts w:ascii="Times New Roman" w:hAnsi="Times New Roman" w:cs="Times New Roman"/>
        </w:rPr>
        <w:t xml:space="preserve">, he will say I didn't see it. In this case, you can only ask the teacher during class </w:t>
      </w:r>
      <w:r>
        <w:rPr>
          <w:rFonts w:ascii="Times New Roman" w:hAnsi="Times New Roman" w:cs="Times New Roman"/>
          <w:lang w:eastAsia="zh-CN"/>
        </w:rPr>
        <w:t xml:space="preserve">and </w:t>
      </w:r>
      <w:r>
        <w:rPr>
          <w:rFonts w:ascii="Times New Roman" w:hAnsi="Times New Roman" w:cs="Times New Roman"/>
        </w:rPr>
        <w:t xml:space="preserve">immediately after class. However, my language </w:t>
      </w:r>
      <w:r>
        <w:rPr>
          <w:rFonts w:ascii="Times New Roman" w:hAnsi="Times New Roman" w:cs="Times New Roman"/>
          <w:lang w:eastAsia="zh-CN"/>
        </w:rPr>
        <w:t xml:space="preserve">skills </w:t>
      </w:r>
      <w:r>
        <w:rPr>
          <w:rFonts w:ascii="Times New Roman" w:hAnsi="Times New Roman" w:cs="Times New Roman"/>
        </w:rPr>
        <w:t>are poor</w:t>
      </w:r>
      <w:r>
        <w:rPr>
          <w:rFonts w:ascii="Times New Roman" w:hAnsi="Times New Roman" w:cs="Times New Roman"/>
          <w:lang w:eastAsia="zh-CN"/>
        </w:rPr>
        <w:t>, so I can</w:t>
      </w:r>
      <w:r>
        <w:rPr>
          <w:rFonts w:ascii="Times New Roman" w:hAnsi="Times New Roman" w:cs="Times New Roman"/>
        </w:rPr>
        <w:t>'t communicate adequately.</w:t>
      </w:r>
    </w:p>
    <w:p w14:paraId="5D97BA4A">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(00:52:25): It's true that, for example, in terms of oral </w:t>
      </w:r>
      <w:r>
        <w:rPr>
          <w:rFonts w:hint="eastAsia" w:ascii="Times New Roman" w:hAnsi="Times New Roman" w:cs="Times New Roman"/>
          <w:lang w:eastAsia="zh-CN"/>
        </w:rPr>
        <w:t>speaking</w:t>
      </w:r>
      <w:r>
        <w:rPr>
          <w:rFonts w:ascii="Times New Roman" w:hAnsi="Times New Roman" w:cs="Times New Roman"/>
        </w:rPr>
        <w:t>, when you first come here, it's a bit of a challenge. Did you try to find some ways to improve your oral communication skills?</w:t>
      </w:r>
    </w:p>
    <w:p w14:paraId="3212D0B3">
      <w:pPr>
        <w:jc w:val="both"/>
        <w:rPr>
          <w:rFonts w:ascii="Times New Roman" w:hAnsi="Times New Roman" w:cs="Times New Roman"/>
        </w:rPr>
      </w:pPr>
      <w:r>
        <w:rPr>
          <w:rFonts w:ascii="Times New Roman" w:hAnsi="Times New Roman" w:cs="Times New Roman"/>
          <w:lang w:eastAsia="zh-CN"/>
        </w:rPr>
        <w:t xml:space="preserve">Zou Yue </w:t>
      </w:r>
      <w:r>
        <w:rPr>
          <w:rFonts w:ascii="Times New Roman" w:hAnsi="Times New Roman" w:cs="Times New Roman"/>
        </w:rPr>
        <w:t>(00:52:44): Just hanging out with some Indonesians</w:t>
      </w:r>
      <w:r>
        <w:rPr>
          <w:rFonts w:ascii="Times New Roman" w:hAnsi="Times New Roman" w:cs="Times New Roman"/>
          <w:lang w:eastAsia="zh-CN"/>
        </w:rPr>
        <w:t xml:space="preserve"> and </w:t>
      </w:r>
      <w:r>
        <w:rPr>
          <w:rFonts w:ascii="Times New Roman" w:hAnsi="Times New Roman" w:cs="Times New Roman"/>
        </w:rPr>
        <w:t xml:space="preserve">participating in activities. I </w:t>
      </w:r>
      <w:r>
        <w:rPr>
          <w:rFonts w:ascii="Times New Roman" w:hAnsi="Times New Roman" w:cs="Times New Roman"/>
          <w:lang w:eastAsia="zh-CN"/>
        </w:rPr>
        <w:t xml:space="preserve">contacted my </w:t>
      </w:r>
      <w:r>
        <w:rPr>
          <w:rFonts w:ascii="Times New Roman" w:hAnsi="Times New Roman" w:cs="Times New Roman"/>
        </w:rPr>
        <w:t xml:space="preserve">friends to play football </w:t>
      </w:r>
      <w:r>
        <w:rPr>
          <w:rFonts w:ascii="Times New Roman" w:hAnsi="Times New Roman" w:cs="Times New Roman"/>
          <w:lang w:eastAsia="zh-CN"/>
        </w:rPr>
        <w:t xml:space="preserve">with them </w:t>
      </w:r>
      <w:r>
        <w:rPr>
          <w:rFonts w:ascii="Times New Roman" w:hAnsi="Times New Roman" w:cs="Times New Roman"/>
        </w:rPr>
        <w:t xml:space="preserve">and talk to </w:t>
      </w:r>
      <w:r>
        <w:rPr>
          <w:rFonts w:ascii="Times New Roman" w:hAnsi="Times New Roman" w:cs="Times New Roman"/>
          <w:lang w:eastAsia="zh-CN"/>
        </w:rPr>
        <w:t>them. I also learnt vocabulary by myself</w:t>
      </w:r>
      <w:r>
        <w:rPr>
          <w:rFonts w:ascii="Times New Roman" w:hAnsi="Times New Roman" w:cs="Times New Roman"/>
        </w:rPr>
        <w:t>.</w:t>
      </w:r>
    </w:p>
    <w:p w14:paraId="293DE59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(00:53:05): Would you like to attend one of those English classes? For example, speaking classes because I have a classmate </w:t>
      </w:r>
      <w:r>
        <w:rPr>
          <w:rFonts w:ascii="Times New Roman" w:hAnsi="Times New Roman" w:cs="Times New Roman"/>
          <w:lang w:eastAsia="zh-CN"/>
        </w:rPr>
        <w:t xml:space="preserve">who went to </w:t>
      </w:r>
      <w:r>
        <w:rPr>
          <w:rFonts w:ascii="Times New Roman" w:hAnsi="Times New Roman" w:cs="Times New Roman"/>
        </w:rPr>
        <w:t xml:space="preserve">Kuala Lumpur city to improve his speaking skills, and he enrolled in that kinds of classes to practice. Would </w:t>
      </w:r>
      <w:r>
        <w:rPr>
          <w:rFonts w:ascii="Times New Roman" w:hAnsi="Times New Roman" w:cs="Times New Roman"/>
          <w:lang w:eastAsia="zh-CN"/>
        </w:rPr>
        <w:t xml:space="preserve">you </w:t>
      </w:r>
      <w:r>
        <w:rPr>
          <w:rFonts w:ascii="Times New Roman" w:hAnsi="Times New Roman" w:cs="Times New Roman"/>
        </w:rPr>
        <w:t>consider it?</w:t>
      </w:r>
    </w:p>
    <w:p w14:paraId="0D9B8C9A">
      <w:pPr>
        <w:jc w:val="both"/>
        <w:rPr>
          <w:rFonts w:ascii="Times New Roman" w:hAnsi="Times New Roman" w:cs="Times New Roman"/>
        </w:rPr>
      </w:pPr>
      <w:r>
        <w:rPr>
          <w:rFonts w:ascii="Times New Roman" w:hAnsi="Times New Roman" w:cs="Times New Roman"/>
          <w:lang w:eastAsia="zh-CN"/>
        </w:rPr>
        <w:t>Zou Yue</w:t>
      </w:r>
      <w:r>
        <w:rPr>
          <w:rFonts w:ascii="Times New Roman" w:hAnsi="Times New Roman" w:cs="Times New Roman"/>
        </w:rPr>
        <w:t xml:space="preserve">(00:53:18): I don't really think about it because I </w:t>
      </w:r>
      <w:r>
        <w:rPr>
          <w:rFonts w:ascii="Times New Roman" w:hAnsi="Times New Roman" w:cs="Times New Roman"/>
          <w:lang w:eastAsia="zh-CN"/>
        </w:rPr>
        <w:t xml:space="preserve">have people </w:t>
      </w:r>
      <w:r>
        <w:rPr>
          <w:rFonts w:ascii="Times New Roman" w:hAnsi="Times New Roman" w:cs="Times New Roman"/>
        </w:rPr>
        <w:t>around me who speak English very well</w:t>
      </w:r>
      <w:r>
        <w:rPr>
          <w:rFonts w:ascii="Times New Roman" w:hAnsi="Times New Roman" w:cs="Times New Roman"/>
          <w:lang w:eastAsia="zh-CN"/>
        </w:rPr>
        <w:t>, so I just need to talk to them more</w:t>
      </w:r>
      <w:r>
        <w:rPr>
          <w:rFonts w:ascii="Times New Roman" w:hAnsi="Times New Roman" w:cs="Times New Roman"/>
        </w:rPr>
        <w:t xml:space="preserve">. I don't want to think about it because if you can't learn well in a domestic </w:t>
      </w:r>
      <w:r>
        <w:rPr>
          <w:rFonts w:ascii="Times New Roman" w:hAnsi="Times New Roman" w:cs="Times New Roman"/>
          <w:lang w:eastAsia="zh-CN"/>
        </w:rPr>
        <w:t>class</w:t>
      </w:r>
      <w:r>
        <w:rPr>
          <w:rFonts w:ascii="Times New Roman" w:hAnsi="Times New Roman" w:cs="Times New Roman"/>
        </w:rPr>
        <w:t xml:space="preserve">, you can't necessarily </w:t>
      </w:r>
      <w:r>
        <w:rPr>
          <w:rFonts w:ascii="Times New Roman" w:hAnsi="Times New Roman" w:cs="Times New Roman"/>
          <w:lang w:eastAsia="zh-CN"/>
        </w:rPr>
        <w:t xml:space="preserve">learn well </w:t>
      </w:r>
      <w:r>
        <w:rPr>
          <w:rFonts w:ascii="Times New Roman" w:hAnsi="Times New Roman" w:cs="Times New Roman"/>
        </w:rPr>
        <w:t>in a foreign country with a changing environment.</w:t>
      </w:r>
    </w:p>
    <w:p w14:paraId="173329D5">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(00:53:45): Indeed</w:t>
      </w:r>
      <w:r>
        <w:rPr>
          <w:rFonts w:ascii="Times New Roman" w:hAnsi="Times New Roman" w:cs="Times New Roman"/>
          <w:lang w:eastAsia="zh-CN"/>
        </w:rPr>
        <w:t xml:space="preserve">, </w:t>
      </w:r>
      <w:r>
        <w:rPr>
          <w:rFonts w:ascii="Times New Roman" w:hAnsi="Times New Roman" w:cs="Times New Roman"/>
        </w:rPr>
        <w:t>I had the same thing as you in the beginning. I have been in China for over 30 years and have learned English for many years. Although I passed Grade 6, I was so scared to speak</w:t>
      </w:r>
      <w:r>
        <w:rPr>
          <w:rFonts w:hint="eastAsia" w:ascii="Times New Roman" w:hAnsi="Times New Roman" w:cs="Times New Roman"/>
          <w:lang w:eastAsia="zh-CN"/>
        </w:rPr>
        <w:t>.</w:t>
      </w:r>
      <w:r>
        <w:rPr>
          <w:rFonts w:ascii="Times New Roman" w:hAnsi="Times New Roman" w:cs="Times New Roman"/>
        </w:rPr>
        <w:t xml:space="preserve"> </w:t>
      </w:r>
      <w:r>
        <w:rPr>
          <w:rFonts w:hint="eastAsia" w:ascii="Times New Roman" w:hAnsi="Times New Roman" w:cs="Times New Roman"/>
          <w:lang w:eastAsia="zh-CN"/>
        </w:rPr>
        <w:t>W</w:t>
      </w:r>
      <w:r>
        <w:rPr>
          <w:rFonts w:ascii="Times New Roman" w:hAnsi="Times New Roman" w:cs="Times New Roman"/>
        </w:rPr>
        <w:t xml:space="preserve">hen I first came to Malaysia, I talked to the teacher, who said why do you always keep quiet. The teacher said, "Why don't you always speak?" I said I couldn't pronounce the words well, and then I was afraid that I wouldn't be able to speak clearly. He then encouraged me. He said it's not your mother tongue, lousy pronunciation, what would it matter? He said you must find more friends to talk to. </w:t>
      </w:r>
    </w:p>
    <w:p w14:paraId="7B66ED55">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(00:54:30): One more question: have you encountered any situations during your study abroad that you were uncomfortable with because of cultural differences? For example, I mentioned that I had to go through my bag in the library, which was very difficult to accept because I felt that it was an invasion of my privacy. For example, have you ever encountered any situation where you were uncomfortable because of cultural differences in religion and culture, campus dress code</w:t>
      </w:r>
      <w:r>
        <w:rPr>
          <w:rFonts w:ascii="Times New Roman" w:hAnsi="Times New Roman" w:cs="Times New Roman"/>
          <w:lang w:eastAsia="zh-CN"/>
        </w:rPr>
        <w:t xml:space="preserve">, </w:t>
      </w:r>
      <w:r>
        <w:rPr>
          <w:rFonts w:ascii="Times New Roman" w:hAnsi="Times New Roman" w:cs="Times New Roman"/>
        </w:rPr>
        <w:t>meeting with your tutor, or food and drink?</w:t>
      </w:r>
      <w:r>
        <w:rPr>
          <w:rFonts w:ascii="Times New Roman" w:hAnsi="Times New Roman" w:cs="Times New Roman"/>
          <w:lang w:eastAsia="zh-CN"/>
        </w:rPr>
        <w:t xml:space="preserve"> YouZi, </w:t>
      </w:r>
      <w:r>
        <w:rPr>
          <w:rFonts w:ascii="Times New Roman" w:hAnsi="Times New Roman" w:cs="Times New Roman"/>
        </w:rPr>
        <w:t>have</w:t>
      </w:r>
      <w:r>
        <w:rPr>
          <w:rFonts w:ascii="Times New Roman" w:hAnsi="Times New Roman" w:cs="Times New Roman"/>
          <w:lang w:eastAsia="zh-CN"/>
        </w:rPr>
        <w:t xml:space="preserve"> you?</w:t>
      </w:r>
    </w:p>
    <w:p w14:paraId="10FFBE3F">
      <w:pPr>
        <w:jc w:val="both"/>
        <w:rPr>
          <w:rFonts w:ascii="Times New Roman" w:hAnsi="Times New Roman" w:cs="Times New Roman"/>
        </w:rPr>
      </w:pPr>
      <w:r>
        <w:rPr>
          <w:rFonts w:ascii="Times New Roman" w:hAnsi="Times New Roman" w:cs="Times New Roman"/>
          <w:lang w:eastAsia="zh-CN"/>
        </w:rPr>
        <w:t xml:space="preserve">ZhangTianyou </w:t>
      </w:r>
      <w:r>
        <w:rPr>
          <w:rFonts w:ascii="Times New Roman" w:hAnsi="Times New Roman" w:cs="Times New Roman"/>
        </w:rPr>
        <w:t>(00:55:06): Yes, I think it's the dress code at university. T</w:t>
      </w:r>
      <w:r>
        <w:rPr>
          <w:rFonts w:ascii="Times New Roman" w:hAnsi="Times New Roman" w:cs="Times New Roman"/>
          <w:lang w:eastAsia="zh-CN"/>
        </w:rPr>
        <w:t xml:space="preserve">hey </w:t>
      </w:r>
      <w:r>
        <w:rPr>
          <w:rFonts w:ascii="Times New Roman" w:hAnsi="Times New Roman" w:cs="Times New Roman"/>
        </w:rPr>
        <w:t>don't let you wear shorts. But it's very hot weather. I'm from the north, I think, and I feel especially hot in this kind of weather. I can't stand it a little bit</w:t>
      </w:r>
      <w:r>
        <w:rPr>
          <w:rFonts w:ascii="Times New Roman" w:hAnsi="Times New Roman" w:cs="Times New Roman"/>
          <w:lang w:eastAsia="zh-CN"/>
        </w:rPr>
        <w:t xml:space="preserve">. </w:t>
      </w:r>
      <w:r>
        <w:rPr>
          <w:rFonts w:ascii="Times New Roman" w:hAnsi="Times New Roman" w:cs="Times New Roman"/>
        </w:rPr>
        <w:t xml:space="preserve">But </w:t>
      </w:r>
      <w:r>
        <w:rPr>
          <w:rFonts w:ascii="Times New Roman" w:hAnsi="Times New Roman" w:cs="Times New Roman"/>
          <w:lang w:eastAsia="zh-CN"/>
        </w:rPr>
        <w:t xml:space="preserve">the university requires </w:t>
      </w:r>
      <w:r>
        <w:rPr>
          <w:rFonts w:ascii="Times New Roman" w:hAnsi="Times New Roman" w:cs="Times New Roman"/>
        </w:rPr>
        <w:t xml:space="preserve">you </w:t>
      </w:r>
      <w:r>
        <w:rPr>
          <w:rFonts w:ascii="Times New Roman" w:hAnsi="Times New Roman" w:cs="Times New Roman"/>
          <w:lang w:eastAsia="zh-CN"/>
        </w:rPr>
        <w:t xml:space="preserve">to </w:t>
      </w:r>
      <w:r>
        <w:rPr>
          <w:rFonts w:ascii="Times New Roman" w:hAnsi="Times New Roman" w:cs="Times New Roman"/>
        </w:rPr>
        <w:t>wear trousers</w:t>
      </w:r>
      <w:r>
        <w:rPr>
          <w:rFonts w:ascii="Times New Roman" w:hAnsi="Times New Roman" w:cs="Times New Roman"/>
          <w:lang w:eastAsia="zh-CN"/>
        </w:rPr>
        <w:t xml:space="preserve">, which </w:t>
      </w:r>
      <w:r>
        <w:rPr>
          <w:rFonts w:ascii="Times New Roman" w:hAnsi="Times New Roman" w:cs="Times New Roman"/>
        </w:rPr>
        <w:t>maybe I don't quite understand, but I respect that.</w:t>
      </w:r>
    </w:p>
    <w:p w14:paraId="15E232D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(00:55:43): </w:t>
      </w:r>
      <w:r>
        <w:rPr>
          <w:rFonts w:ascii="Times New Roman" w:hAnsi="Times New Roman" w:cs="Times New Roman"/>
          <w:lang w:eastAsia="zh-CN"/>
        </w:rPr>
        <w:t xml:space="preserve">Yes, </w:t>
      </w:r>
      <w:r>
        <w:rPr>
          <w:rFonts w:ascii="Times New Roman" w:hAnsi="Times New Roman" w:cs="Times New Roman"/>
        </w:rPr>
        <w:t>not understanding but respecting.</w:t>
      </w:r>
    </w:p>
    <w:p w14:paraId="54DFFBD4">
      <w:pPr>
        <w:jc w:val="both"/>
        <w:rPr>
          <w:rFonts w:ascii="Times New Roman" w:hAnsi="Times New Roman" w:cs="Times New Roman"/>
        </w:rPr>
      </w:pPr>
      <w:r>
        <w:rPr>
          <w:rFonts w:ascii="Times New Roman" w:hAnsi="Times New Roman" w:cs="Times New Roman"/>
          <w:lang w:eastAsia="zh-CN"/>
        </w:rPr>
        <w:t xml:space="preserve">ZhangTianyou </w:t>
      </w:r>
      <w:r>
        <w:rPr>
          <w:rFonts w:ascii="Times New Roman" w:hAnsi="Times New Roman" w:cs="Times New Roman"/>
        </w:rPr>
        <w:t>(00:55:43): Because it's his religion. Yes, they must play that prayer music on the loudspeaker every day at noon. In fact, when I first started, I couldn't stand it. They would play this music every morning, every afternoon, every evening.</w:t>
      </w:r>
    </w:p>
    <w:p w14:paraId="47C9E9D9">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(00:56:03): Yeah, five times a day.</w:t>
      </w:r>
    </w:p>
    <w:p w14:paraId="0AD05495">
      <w:pPr>
        <w:jc w:val="both"/>
        <w:rPr>
          <w:rFonts w:ascii="Times New Roman" w:hAnsi="Times New Roman" w:cs="Times New Roman"/>
          <w:lang w:eastAsia="zh-CN"/>
        </w:rPr>
      </w:pPr>
      <w:r>
        <w:rPr>
          <w:rFonts w:ascii="Times New Roman" w:hAnsi="Times New Roman" w:cs="Times New Roman"/>
          <w:lang w:eastAsia="zh-CN"/>
        </w:rPr>
        <w:t xml:space="preserve">ZhangTianyou </w:t>
      </w:r>
      <w:r>
        <w:rPr>
          <w:rFonts w:ascii="Times New Roman" w:hAnsi="Times New Roman" w:cs="Times New Roman"/>
        </w:rPr>
        <w:t>(00:56:04): Yeah</w:t>
      </w:r>
      <w:r>
        <w:rPr>
          <w:rFonts w:ascii="Times New Roman" w:hAnsi="Times New Roman" w:cs="Times New Roman"/>
          <w:lang w:eastAsia="zh-CN"/>
        </w:rPr>
        <w:t xml:space="preserve">, </w:t>
      </w:r>
      <w:r>
        <w:rPr>
          <w:rFonts w:ascii="Times New Roman" w:hAnsi="Times New Roman" w:cs="Times New Roman"/>
        </w:rPr>
        <w:t xml:space="preserve">it just feels so annoying that I can't even sleep at noon, </w:t>
      </w:r>
      <w:r>
        <w:rPr>
          <w:rFonts w:ascii="Times New Roman" w:hAnsi="Times New Roman" w:cs="Times New Roman"/>
          <w:lang w:eastAsia="zh-CN"/>
        </w:rPr>
        <w:t xml:space="preserve">but </w:t>
      </w:r>
      <w:r>
        <w:rPr>
          <w:rFonts w:ascii="Times New Roman" w:hAnsi="Times New Roman" w:cs="Times New Roman"/>
        </w:rPr>
        <w:t>now I'll just be able to ignore it anyway, put up or shut up. The rest is fine</w:t>
      </w:r>
      <w:r>
        <w:rPr>
          <w:rFonts w:ascii="Times New Roman" w:hAnsi="Times New Roman" w:cs="Times New Roman"/>
          <w:lang w:eastAsia="zh-CN"/>
        </w:rPr>
        <w:t>.</w:t>
      </w:r>
    </w:p>
    <w:p w14:paraId="1D59F90C">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(00:56:22): Olivia</w:t>
      </w:r>
      <w:r>
        <w:rPr>
          <w:rFonts w:ascii="Times New Roman" w:hAnsi="Times New Roman" w:cs="Times New Roman"/>
          <w:lang w:eastAsia="zh-CN"/>
        </w:rPr>
        <w:t xml:space="preserve">, do </w:t>
      </w:r>
      <w:r>
        <w:rPr>
          <w:rFonts w:ascii="Times New Roman" w:hAnsi="Times New Roman" w:cs="Times New Roman"/>
        </w:rPr>
        <w:t>you have this acceptance that you have trouble understanding because of the cultural differences</w:t>
      </w:r>
      <w:r>
        <w:rPr>
          <w:rFonts w:ascii="Times New Roman" w:hAnsi="Times New Roman" w:cs="Times New Roman"/>
          <w:lang w:eastAsia="zh-CN"/>
        </w:rPr>
        <w:t>?</w:t>
      </w:r>
    </w:p>
    <w:p w14:paraId="1A8AA323">
      <w:pPr>
        <w:jc w:val="both"/>
        <w:rPr>
          <w:rFonts w:ascii="Times New Roman" w:hAnsi="Times New Roman" w:cs="Times New Roman"/>
          <w:lang w:eastAsia="zh-CN"/>
        </w:rPr>
      </w:pPr>
      <w:r>
        <w:rPr>
          <w:rFonts w:ascii="Times New Roman" w:hAnsi="Times New Roman" w:cs="Times New Roman"/>
        </w:rPr>
        <w:t>Olivia (00:56:33): Yes</w:t>
      </w:r>
      <w:r>
        <w:rPr>
          <w:rFonts w:ascii="Times New Roman" w:hAnsi="Times New Roman" w:cs="Times New Roman"/>
          <w:lang w:eastAsia="zh-CN"/>
        </w:rPr>
        <w:t>, it'</w:t>
      </w:r>
      <w:r>
        <w:rPr>
          <w:rFonts w:ascii="Times New Roman" w:hAnsi="Times New Roman" w:cs="Times New Roman"/>
        </w:rPr>
        <w:t xml:space="preserve">s when you meet with the teacher, and after the appointment, he says he has to go and </w:t>
      </w:r>
      <w:r>
        <w:rPr>
          <w:rFonts w:ascii="Times New Roman" w:hAnsi="Times New Roman" w:cs="Times New Roman"/>
          <w:lang w:eastAsia="zh-CN"/>
        </w:rPr>
        <w:t xml:space="preserve">do something else like </w:t>
      </w:r>
      <w:r>
        <w:rPr>
          <w:rFonts w:ascii="Times New Roman" w:hAnsi="Times New Roman" w:cs="Times New Roman"/>
        </w:rPr>
        <w:t>he's gone to pray</w:t>
      </w:r>
      <w:r>
        <w:rPr>
          <w:rFonts w:ascii="Times New Roman" w:hAnsi="Times New Roman" w:cs="Times New Roman"/>
          <w:lang w:eastAsia="zh-CN"/>
        </w:rPr>
        <w:t xml:space="preserve">. </w:t>
      </w:r>
      <w:r>
        <w:rPr>
          <w:rFonts w:ascii="Times New Roman" w:hAnsi="Times New Roman" w:cs="Times New Roman"/>
        </w:rPr>
        <w:t>It is often the case that the teacher will stand the student up. For example</w:t>
      </w:r>
      <w:r>
        <w:rPr>
          <w:rFonts w:ascii="Times New Roman" w:hAnsi="Times New Roman" w:cs="Times New Roman"/>
          <w:lang w:eastAsia="zh-CN"/>
        </w:rPr>
        <w:t xml:space="preserve">, </w:t>
      </w:r>
      <w:r>
        <w:rPr>
          <w:rFonts w:ascii="Times New Roman" w:hAnsi="Times New Roman" w:cs="Times New Roman"/>
        </w:rPr>
        <w:t xml:space="preserve">there was an </w:t>
      </w:r>
      <w:r>
        <w:rPr>
          <w:rFonts w:ascii="Times New Roman" w:hAnsi="Times New Roman" w:cs="Times New Roman"/>
          <w:lang w:eastAsia="zh-CN"/>
        </w:rPr>
        <w:t>exam. T</w:t>
      </w:r>
      <w:r>
        <w:rPr>
          <w:rFonts w:ascii="Times New Roman" w:hAnsi="Times New Roman" w:cs="Times New Roman"/>
        </w:rPr>
        <w:t xml:space="preserve">he teacher </w:t>
      </w:r>
      <w:r>
        <w:rPr>
          <w:rFonts w:ascii="Times New Roman" w:hAnsi="Times New Roman" w:cs="Times New Roman"/>
          <w:lang w:eastAsia="zh-CN"/>
        </w:rPr>
        <w:t xml:space="preserve">was not in Malaysia. He </w:t>
      </w:r>
      <w:r>
        <w:rPr>
          <w:rFonts w:ascii="Times New Roman" w:hAnsi="Times New Roman" w:cs="Times New Roman"/>
        </w:rPr>
        <w:t>was on holiday in Hawaii</w:t>
      </w:r>
      <w:r>
        <w:rPr>
          <w:rFonts w:ascii="Times New Roman" w:hAnsi="Times New Roman" w:cs="Times New Roman"/>
          <w:lang w:eastAsia="zh-CN"/>
        </w:rPr>
        <w:t>. H</w:t>
      </w:r>
      <w:r>
        <w:rPr>
          <w:rFonts w:ascii="Times New Roman" w:hAnsi="Times New Roman" w:cs="Times New Roman"/>
        </w:rPr>
        <w:t xml:space="preserve">e forgot about the exam on </w:t>
      </w:r>
      <w:r>
        <w:rPr>
          <w:rFonts w:ascii="Times New Roman" w:hAnsi="Times New Roman" w:cs="Times New Roman"/>
          <w:lang w:eastAsia="zh-CN"/>
        </w:rPr>
        <w:t xml:space="preserve">the day of the </w:t>
      </w:r>
      <w:r>
        <w:rPr>
          <w:rFonts w:ascii="Times New Roman" w:hAnsi="Times New Roman" w:cs="Times New Roman"/>
        </w:rPr>
        <w:t xml:space="preserve">exam. Then, everyone anxiously awaited him to open access to the exam. But the teacher he forgot, and he didn't realise </w:t>
      </w:r>
      <w:r>
        <w:rPr>
          <w:rFonts w:ascii="Times New Roman" w:hAnsi="Times New Roman" w:cs="Times New Roman"/>
          <w:lang w:eastAsia="zh-CN"/>
        </w:rPr>
        <w:t xml:space="preserve">until </w:t>
      </w:r>
      <w:r>
        <w:rPr>
          <w:rFonts w:ascii="Times New Roman" w:hAnsi="Times New Roman" w:cs="Times New Roman"/>
        </w:rPr>
        <w:t xml:space="preserve">many people reminded him. After he realised, when he returned to Malaysia, he said I didn't see everyone's replies, </w:t>
      </w:r>
      <w:r>
        <w:rPr>
          <w:rFonts w:ascii="Times New Roman" w:hAnsi="Times New Roman" w:cs="Times New Roman"/>
          <w:lang w:eastAsia="zh-CN"/>
        </w:rPr>
        <w:t xml:space="preserve">and the exam system </w:t>
      </w:r>
      <w:r>
        <w:rPr>
          <w:rFonts w:ascii="Times New Roman" w:hAnsi="Times New Roman" w:cs="Times New Roman"/>
        </w:rPr>
        <w:t xml:space="preserve">had expired. He hadn't looked at it yet, and then he said, let's all retake the exam, and </w:t>
      </w:r>
      <w:r>
        <w:rPr>
          <w:rFonts w:ascii="Times New Roman" w:hAnsi="Times New Roman" w:cs="Times New Roman"/>
          <w:lang w:eastAsia="zh-CN"/>
        </w:rPr>
        <w:t xml:space="preserve">then everyone </w:t>
      </w:r>
      <w:r>
        <w:rPr>
          <w:rFonts w:ascii="Times New Roman" w:hAnsi="Times New Roman" w:cs="Times New Roman"/>
        </w:rPr>
        <w:t>re-took the same thing again, and then just that, I think it's still just quite a big heart</w:t>
      </w:r>
      <w:r>
        <w:rPr>
          <w:rFonts w:ascii="Times New Roman" w:hAnsi="Times New Roman" w:cs="Times New Roman"/>
          <w:lang w:eastAsia="zh-CN"/>
        </w:rPr>
        <w:t xml:space="preserve">. </w:t>
      </w:r>
      <w:r>
        <w:rPr>
          <w:rFonts w:ascii="Times New Roman" w:hAnsi="Times New Roman" w:cs="Times New Roman"/>
        </w:rPr>
        <w:t>Then, in our university</w:t>
      </w:r>
      <w:r>
        <w:rPr>
          <w:rFonts w:ascii="Times New Roman" w:hAnsi="Times New Roman" w:cs="Times New Roman"/>
          <w:lang w:eastAsia="zh-CN"/>
        </w:rPr>
        <w:t xml:space="preserve">, </w:t>
      </w:r>
      <w:r>
        <w:rPr>
          <w:rFonts w:ascii="Times New Roman" w:hAnsi="Times New Roman" w:cs="Times New Roman"/>
        </w:rPr>
        <w:t>there are often students who</w:t>
      </w:r>
      <w:r>
        <w:rPr>
          <w:rFonts w:hint="eastAsia" w:ascii="Times New Roman" w:hAnsi="Times New Roman" w:cs="Times New Roman"/>
        </w:rPr>
        <w:t xml:space="preserve"> </w:t>
      </w:r>
      <w:r>
        <w:rPr>
          <w:rFonts w:ascii="Times New Roman" w:hAnsi="Times New Roman" w:cs="Times New Roman"/>
        </w:rPr>
        <w:t>a</w:t>
      </w:r>
      <w:r>
        <w:rPr>
          <w:rFonts w:hint="eastAsia" w:ascii="Times New Roman" w:hAnsi="Times New Roman" w:cs="Times New Roman"/>
        </w:rPr>
        <w:t>re</w:t>
      </w:r>
      <w:r>
        <w:rPr>
          <w:rFonts w:ascii="Times New Roman" w:hAnsi="Times New Roman" w:cs="Times New Roman"/>
        </w:rPr>
        <w:t xml:space="preserve"> stood up by the teacher. For example, he may not have come to class, but he did not notify us in advance, three minutes after class time. He said that today</w:t>
      </w:r>
      <w:r>
        <w:rPr>
          <w:rFonts w:ascii="Times New Roman" w:hAnsi="Times New Roman" w:cs="Times New Roman"/>
          <w:lang w:eastAsia="zh-CN"/>
        </w:rPr>
        <w:t xml:space="preserve">'s </w:t>
      </w:r>
      <w:r>
        <w:rPr>
          <w:rFonts w:ascii="Times New Roman" w:hAnsi="Times New Roman" w:cs="Times New Roman"/>
        </w:rPr>
        <w:t>class will not be. I think this is not quite the same as in China, where there are supervisors</w:t>
      </w:r>
      <w:r>
        <w:rPr>
          <w:rFonts w:ascii="Times New Roman" w:hAnsi="Times New Roman" w:cs="Times New Roman"/>
          <w:lang w:eastAsia="zh-CN"/>
        </w:rPr>
        <w:t xml:space="preserve"> </w:t>
      </w:r>
      <w:r>
        <w:rPr>
          <w:rFonts w:ascii="Times New Roman" w:hAnsi="Times New Roman" w:cs="Times New Roman"/>
        </w:rPr>
        <w:t>or penalties to prevent teachers from taking time off or not coming to class, but there are no penalties here</w:t>
      </w:r>
      <w:r>
        <w:rPr>
          <w:rFonts w:ascii="Times New Roman" w:hAnsi="Times New Roman" w:cs="Times New Roman"/>
          <w:lang w:eastAsia="zh-CN"/>
        </w:rPr>
        <w:t>.</w:t>
      </w:r>
    </w:p>
    <w:p w14:paraId="31AF905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(00:58:07): It's very freeing.</w:t>
      </w:r>
    </w:p>
    <w:p w14:paraId="09F0521A">
      <w:pPr>
        <w:jc w:val="both"/>
        <w:rPr>
          <w:rFonts w:ascii="Times New Roman" w:hAnsi="Times New Roman" w:cs="Times New Roman"/>
        </w:rPr>
      </w:pPr>
      <w:r>
        <w:rPr>
          <w:rFonts w:ascii="Times New Roman" w:hAnsi="Times New Roman" w:cs="Times New Roman"/>
        </w:rPr>
        <w:t>Olivia (00:58:09): Yeah, there's also that one student, as a northerner</w:t>
      </w:r>
      <w:r>
        <w:rPr>
          <w:rFonts w:ascii="Times New Roman" w:hAnsi="Times New Roman" w:cs="Times New Roman"/>
          <w:lang w:eastAsia="zh-CN"/>
        </w:rPr>
        <w:t xml:space="preserve">, it's </w:t>
      </w:r>
      <w:r>
        <w:rPr>
          <w:rFonts w:ascii="Times New Roman" w:hAnsi="Times New Roman" w:cs="Times New Roman"/>
        </w:rPr>
        <w:t xml:space="preserve">so hot here, flip-flops </w:t>
      </w:r>
      <w:r>
        <w:rPr>
          <w:rFonts w:ascii="Times New Roman" w:hAnsi="Times New Roman" w:cs="Times New Roman"/>
          <w:lang w:eastAsia="zh-CN"/>
        </w:rPr>
        <w:t xml:space="preserve">are </w:t>
      </w:r>
      <w:r>
        <w:rPr>
          <w:rFonts w:ascii="Times New Roman" w:hAnsi="Times New Roman" w:cs="Times New Roman"/>
        </w:rPr>
        <w:t xml:space="preserve">not allowed, but in our university, it's like trousers below the knee are permitted, it doesn't have to be trousers, and they </w:t>
      </w:r>
      <w:r>
        <w:rPr>
          <w:rFonts w:ascii="Times New Roman" w:hAnsi="Times New Roman" w:cs="Times New Roman"/>
          <w:lang w:eastAsia="zh-CN"/>
        </w:rPr>
        <w:t xml:space="preserve">also keep an </w:t>
      </w:r>
      <w:r>
        <w:rPr>
          <w:rFonts w:ascii="Times New Roman" w:hAnsi="Times New Roman" w:cs="Times New Roman"/>
        </w:rPr>
        <w:t xml:space="preserve">eye on the Chinese students to see if they've brought any food into the library. </w:t>
      </w:r>
      <w:r>
        <w:rPr>
          <w:rFonts w:ascii="Times New Roman" w:hAnsi="Times New Roman" w:cs="Times New Roman"/>
          <w:lang w:eastAsia="zh-CN"/>
        </w:rPr>
        <w:t xml:space="preserve">Indeed, </w:t>
      </w:r>
      <w:r>
        <w:rPr>
          <w:rFonts w:ascii="Times New Roman" w:hAnsi="Times New Roman" w:cs="Times New Roman"/>
        </w:rPr>
        <w:t>I don't see any of the locals bringing food into the library</w:t>
      </w:r>
      <w:r>
        <w:rPr>
          <w:rFonts w:ascii="Times New Roman" w:hAnsi="Times New Roman" w:cs="Times New Roman"/>
          <w:lang w:eastAsia="zh-CN"/>
        </w:rPr>
        <w:t xml:space="preserve">. But </w:t>
      </w:r>
      <w:r>
        <w:rPr>
          <w:rFonts w:ascii="Times New Roman" w:hAnsi="Times New Roman" w:cs="Times New Roman"/>
        </w:rPr>
        <w:t xml:space="preserve">our </w:t>
      </w:r>
      <w:r>
        <w:rPr>
          <w:rFonts w:ascii="Times New Roman" w:hAnsi="Times New Roman" w:cs="Times New Roman"/>
          <w:lang w:eastAsia="zh-CN"/>
        </w:rPr>
        <w:t xml:space="preserve">Chinese students </w:t>
      </w:r>
      <w:r>
        <w:rPr>
          <w:rFonts w:ascii="Times New Roman" w:hAnsi="Times New Roman" w:cs="Times New Roman"/>
        </w:rPr>
        <w:t>sometimes sneak in a little biscuit to prevent them from getting hungry</w:t>
      </w:r>
      <w:r>
        <w:rPr>
          <w:rFonts w:ascii="Times New Roman" w:hAnsi="Times New Roman" w:cs="Times New Roman"/>
          <w:lang w:eastAsia="zh-CN"/>
        </w:rPr>
        <w:t xml:space="preserve">. </w:t>
      </w:r>
      <w:r>
        <w:rPr>
          <w:rFonts w:ascii="Times New Roman" w:hAnsi="Times New Roman" w:cs="Times New Roman"/>
        </w:rPr>
        <w:t xml:space="preserve">And I think </w:t>
      </w:r>
      <w:r>
        <w:rPr>
          <w:rFonts w:ascii="Times New Roman" w:hAnsi="Times New Roman" w:cs="Times New Roman"/>
          <w:lang w:eastAsia="zh-CN"/>
        </w:rPr>
        <w:t xml:space="preserve">the teachers here </w:t>
      </w:r>
      <w:r>
        <w:rPr>
          <w:rFonts w:ascii="Times New Roman" w:hAnsi="Times New Roman" w:cs="Times New Roman"/>
        </w:rPr>
        <w:t>do have some prejudices. When my previous Malay teacher took the first class, he said I ha</w:t>
      </w:r>
      <w:r>
        <w:rPr>
          <w:rFonts w:hint="eastAsia" w:ascii="Times New Roman" w:hAnsi="Times New Roman" w:cs="Times New Roman"/>
          <w:lang w:eastAsia="zh-CN"/>
        </w:rPr>
        <w:t>d</w:t>
      </w:r>
      <w:r>
        <w:rPr>
          <w:rFonts w:ascii="Times New Roman" w:hAnsi="Times New Roman" w:cs="Times New Roman"/>
        </w:rPr>
        <w:t xml:space="preserve"> several impressions of Chinese students. The first one is that Chinese students are particularly fond of grouping together, so in our university, for Malay language exams or any exams, he would not say that the students should be allowed to </w:t>
      </w:r>
      <w:r>
        <w:rPr>
          <w:rFonts w:ascii="Times New Roman" w:hAnsi="Times New Roman" w:cs="Times New Roman"/>
          <w:lang w:eastAsia="zh-CN"/>
        </w:rPr>
        <w:t>group freely</w:t>
      </w:r>
      <w:r>
        <w:rPr>
          <w:rFonts w:ascii="Times New Roman" w:hAnsi="Times New Roman" w:cs="Times New Roman"/>
        </w:rPr>
        <w:t xml:space="preserve">. </w:t>
      </w:r>
      <w:r>
        <w:rPr>
          <w:rFonts w:ascii="Times New Roman" w:hAnsi="Times New Roman" w:cs="Times New Roman"/>
          <w:lang w:eastAsia="zh-CN"/>
        </w:rPr>
        <w:t xml:space="preserve">When he arrives at the examination centre, he will let the students </w:t>
      </w:r>
      <w:r>
        <w:rPr>
          <w:rFonts w:ascii="Times New Roman" w:hAnsi="Times New Roman" w:cs="Times New Roman"/>
        </w:rPr>
        <w:t xml:space="preserve">re-arrange the rows, not necessarily according to the student number or according to the order. That is, the teacher </w:t>
      </w:r>
      <w:r>
        <w:rPr>
          <w:rFonts w:ascii="Times New Roman" w:hAnsi="Times New Roman" w:cs="Times New Roman"/>
          <w:lang w:eastAsia="zh-CN"/>
        </w:rPr>
        <w:t>will</w:t>
      </w:r>
      <w:r>
        <w:rPr>
          <w:rFonts w:ascii="Times New Roman" w:hAnsi="Times New Roman" w:cs="Times New Roman"/>
        </w:rPr>
        <w:t xml:space="preserve"> re-arrange the </w:t>
      </w:r>
      <w:r>
        <w:rPr>
          <w:rFonts w:ascii="Times New Roman" w:hAnsi="Times New Roman" w:cs="Times New Roman"/>
          <w:lang w:eastAsia="zh-CN"/>
        </w:rPr>
        <w:t xml:space="preserve">rows </w:t>
      </w:r>
      <w:r>
        <w:rPr>
          <w:rFonts w:ascii="Times New Roman" w:hAnsi="Times New Roman" w:cs="Times New Roman"/>
        </w:rPr>
        <w:t xml:space="preserve">for you, and </w:t>
      </w:r>
      <w:r>
        <w:rPr>
          <w:rFonts w:ascii="Times New Roman" w:hAnsi="Times New Roman" w:cs="Times New Roman"/>
          <w:lang w:eastAsia="zh-CN"/>
        </w:rPr>
        <w:t>the second one</w:t>
      </w:r>
      <w:r>
        <w:rPr>
          <w:rFonts w:ascii="Times New Roman" w:hAnsi="Times New Roman" w:cs="Times New Roman"/>
        </w:rPr>
        <w:t>, he thinks that the Chinese students are particularly fond of cheating</w:t>
      </w:r>
      <w:r>
        <w:rPr>
          <w:rFonts w:ascii="Times New Roman" w:hAnsi="Times New Roman" w:cs="Times New Roman"/>
          <w:lang w:eastAsia="zh-CN"/>
        </w:rPr>
        <w:t xml:space="preserve">. </w:t>
      </w:r>
      <w:r>
        <w:rPr>
          <w:rFonts w:ascii="Times New Roman" w:hAnsi="Times New Roman" w:cs="Times New Roman"/>
        </w:rPr>
        <w:t xml:space="preserve">Thirdly, he said that Chinese students like to show off their wealth, and even when I </w:t>
      </w:r>
      <w:r>
        <w:rPr>
          <w:rFonts w:ascii="Times New Roman" w:hAnsi="Times New Roman" w:cs="Times New Roman"/>
          <w:lang w:eastAsia="zh-CN"/>
        </w:rPr>
        <w:t xml:space="preserve">took the </w:t>
      </w:r>
      <w:r>
        <w:rPr>
          <w:rFonts w:ascii="Times New Roman" w:hAnsi="Times New Roman" w:cs="Times New Roman"/>
        </w:rPr>
        <w:t>Grab</w:t>
      </w:r>
      <w:r>
        <w:rPr>
          <w:rFonts w:ascii="Times New Roman" w:hAnsi="Times New Roman" w:cs="Times New Roman"/>
          <w:lang w:eastAsia="zh-CN"/>
        </w:rPr>
        <w:t xml:space="preserve">, </w:t>
      </w:r>
      <w:r>
        <w:rPr>
          <w:rFonts w:ascii="Times New Roman" w:hAnsi="Times New Roman" w:cs="Times New Roman"/>
        </w:rPr>
        <w:t>he said that, in my opinion, Chinese people are all wealthy, so I think there is some prejudice in it</w:t>
      </w:r>
      <w:r>
        <w:rPr>
          <w:rFonts w:ascii="Times New Roman" w:hAnsi="Times New Roman" w:cs="Times New Roman"/>
          <w:lang w:eastAsia="zh-CN"/>
        </w:rPr>
        <w:t xml:space="preserve">. </w:t>
      </w:r>
      <w:r>
        <w:rPr>
          <w:rFonts w:ascii="Times New Roman" w:hAnsi="Times New Roman" w:cs="Times New Roman"/>
        </w:rPr>
        <w:t xml:space="preserve">Of course, I think we may also be very curious about them, </w:t>
      </w:r>
      <w:r>
        <w:rPr>
          <w:rFonts w:ascii="Times New Roman" w:hAnsi="Times New Roman" w:cs="Times New Roman"/>
          <w:lang w:eastAsia="zh-CN"/>
        </w:rPr>
        <w:t xml:space="preserve">sometimes </w:t>
      </w:r>
      <w:r>
        <w:rPr>
          <w:rFonts w:ascii="Times New Roman" w:hAnsi="Times New Roman" w:cs="Times New Roman"/>
        </w:rPr>
        <w:t xml:space="preserve">very worried that when you go to ask them, it will not be offensive, for example, his side of </w:t>
      </w:r>
      <w:r>
        <w:rPr>
          <w:rFonts w:ascii="Times New Roman" w:hAnsi="Times New Roman" w:cs="Times New Roman"/>
          <w:lang w:eastAsia="zh-CN"/>
        </w:rPr>
        <w:t>polygamy</w:t>
      </w:r>
      <w:r>
        <w:rPr>
          <w:rFonts w:ascii="Times New Roman" w:hAnsi="Times New Roman" w:cs="Times New Roman"/>
        </w:rPr>
        <w:t xml:space="preserve">. The last time I met a Malayan </w:t>
      </w:r>
      <w:r>
        <w:rPr>
          <w:rFonts w:ascii="Times New Roman" w:hAnsi="Times New Roman" w:cs="Times New Roman"/>
          <w:lang w:eastAsia="zh-CN"/>
        </w:rPr>
        <w:t xml:space="preserve">sister, she said she was the </w:t>
      </w:r>
      <w:r>
        <w:rPr>
          <w:rFonts w:ascii="Times New Roman" w:hAnsi="Times New Roman" w:cs="Times New Roman"/>
        </w:rPr>
        <w:t xml:space="preserve">fourth wife. I knew a man could have four wives, but I never met her. But I was still shocked when she said she was the fourth wife. </w:t>
      </w:r>
      <w:r>
        <w:rPr>
          <w:rFonts w:ascii="Times New Roman" w:hAnsi="Times New Roman" w:cs="Times New Roman"/>
          <w:lang w:eastAsia="zh-CN"/>
        </w:rPr>
        <w:t xml:space="preserve">And it's a </w:t>
      </w:r>
      <w:r>
        <w:rPr>
          <w:rFonts w:ascii="Times New Roman" w:hAnsi="Times New Roman" w:cs="Times New Roman"/>
        </w:rPr>
        <w:t xml:space="preserve">multi-child family </w:t>
      </w:r>
      <w:r>
        <w:rPr>
          <w:rFonts w:ascii="Times New Roman" w:hAnsi="Times New Roman" w:cs="Times New Roman"/>
          <w:lang w:eastAsia="zh-CN"/>
        </w:rPr>
        <w:t xml:space="preserve">culture over here, </w:t>
      </w:r>
      <w:r>
        <w:rPr>
          <w:rFonts w:ascii="Times New Roman" w:hAnsi="Times New Roman" w:cs="Times New Roman"/>
        </w:rPr>
        <w:t xml:space="preserve">so many teachers have three, four, five, and even the other day when I was </w:t>
      </w:r>
      <w:r>
        <w:rPr>
          <w:rFonts w:ascii="Times New Roman" w:hAnsi="Times New Roman" w:cs="Times New Roman"/>
          <w:lang w:eastAsia="zh-CN"/>
        </w:rPr>
        <w:t xml:space="preserve">on the </w:t>
      </w:r>
      <w:r>
        <w:rPr>
          <w:rFonts w:ascii="Times New Roman" w:hAnsi="Times New Roman" w:cs="Times New Roman"/>
        </w:rPr>
        <w:t xml:space="preserve">Grab, I </w:t>
      </w:r>
      <w:r>
        <w:rPr>
          <w:rFonts w:ascii="Times New Roman" w:hAnsi="Times New Roman" w:cs="Times New Roman"/>
          <w:lang w:eastAsia="zh-CN"/>
        </w:rPr>
        <w:t xml:space="preserve">met a driver who said that </w:t>
      </w:r>
      <w:r>
        <w:rPr>
          <w:rFonts w:ascii="Times New Roman" w:hAnsi="Times New Roman" w:cs="Times New Roman"/>
        </w:rPr>
        <w:t>his mum and dad had 18 children. He was the 12th, then had seven children and nine grandchildren. I was shocked, too</w:t>
      </w:r>
      <w:r>
        <w:rPr>
          <w:rFonts w:hint="eastAsia" w:ascii="Times New Roman" w:hAnsi="Times New Roman" w:cs="Times New Roman"/>
          <w:lang w:eastAsia="zh-CN"/>
        </w:rPr>
        <w:t>.</w:t>
      </w:r>
      <w:r>
        <w:rPr>
          <w:rFonts w:ascii="Times New Roman" w:hAnsi="Times New Roman" w:cs="Times New Roman"/>
        </w:rPr>
        <w:t xml:space="preserve"> It's just that there can be some culture shock over </w:t>
      </w:r>
      <w:r>
        <w:rPr>
          <w:rFonts w:ascii="Times New Roman" w:hAnsi="Times New Roman" w:cs="Times New Roman"/>
          <w:lang w:eastAsia="zh-CN"/>
        </w:rPr>
        <w:t>here</w:t>
      </w:r>
      <w:r>
        <w:rPr>
          <w:rFonts w:ascii="Times New Roman" w:hAnsi="Times New Roman" w:cs="Times New Roman"/>
        </w:rPr>
        <w:t>.</w:t>
      </w:r>
    </w:p>
    <w:p w14:paraId="6891B41D">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(01:01:41): Okay, thanks</w:t>
      </w:r>
      <w:r>
        <w:rPr>
          <w:rFonts w:ascii="Times New Roman" w:hAnsi="Times New Roman" w:cs="Times New Roman"/>
          <w:lang w:eastAsia="zh-CN"/>
        </w:rPr>
        <w:t xml:space="preserve">. </w:t>
      </w:r>
      <w:r>
        <w:rPr>
          <w:rFonts w:ascii="Times New Roman" w:hAnsi="Times New Roman" w:cs="Times New Roman"/>
        </w:rPr>
        <w:t>Okay, we have two more questions</w:t>
      </w:r>
      <w:r>
        <w:rPr>
          <w:rFonts w:ascii="Times New Roman" w:hAnsi="Times New Roman" w:cs="Times New Roman"/>
          <w:lang w:eastAsia="zh-CN"/>
        </w:rPr>
        <w:t xml:space="preserve">. </w:t>
      </w:r>
      <w:r>
        <w:rPr>
          <w:rFonts w:ascii="Times New Roman" w:hAnsi="Times New Roman" w:cs="Times New Roman"/>
        </w:rPr>
        <w:t xml:space="preserve">Next, I would like to ask Sister </w:t>
      </w:r>
      <w:r>
        <w:rPr>
          <w:rFonts w:ascii="Times New Roman" w:hAnsi="Times New Roman" w:cs="Times New Roman"/>
          <w:lang w:eastAsia="zh-CN"/>
        </w:rPr>
        <w:t xml:space="preserve">Xiaojing to tell us what </w:t>
      </w:r>
      <w:r>
        <w:rPr>
          <w:rFonts w:ascii="Times New Roman" w:hAnsi="Times New Roman" w:cs="Times New Roman"/>
        </w:rPr>
        <w:t>aspects of your study in Malaysia you feel you have achieved personal growth in.</w:t>
      </w:r>
    </w:p>
    <w:p w14:paraId="402ACBA2">
      <w:pPr>
        <w:jc w:val="both"/>
        <w:rPr>
          <w:rFonts w:ascii="Times New Roman" w:hAnsi="Times New Roman" w:cs="Times New Roman"/>
          <w:lang w:eastAsia="zh-CN"/>
        </w:rPr>
      </w:pPr>
      <w:r>
        <w:rPr>
          <w:rFonts w:ascii="Times New Roman" w:hAnsi="Times New Roman" w:cs="Times New Roman"/>
        </w:rPr>
        <w:t xml:space="preserve">JiaJingte(01:02:11): Independent living. It's kind of growing up to be able to handle many </w:t>
      </w:r>
      <w:r>
        <w:rPr>
          <w:rFonts w:ascii="Times New Roman" w:hAnsi="Times New Roman" w:cs="Times New Roman"/>
          <w:lang w:eastAsia="zh-CN"/>
        </w:rPr>
        <w:t xml:space="preserve">things </w:t>
      </w:r>
      <w:r>
        <w:rPr>
          <w:rFonts w:ascii="Times New Roman" w:hAnsi="Times New Roman" w:cs="Times New Roman"/>
        </w:rPr>
        <w:t xml:space="preserve">in life on your own </w:t>
      </w:r>
      <w:r>
        <w:rPr>
          <w:rFonts w:ascii="Times New Roman" w:hAnsi="Times New Roman" w:cs="Times New Roman"/>
          <w:lang w:eastAsia="zh-CN"/>
        </w:rPr>
        <w:t xml:space="preserve">and live </w:t>
      </w:r>
      <w:r>
        <w:rPr>
          <w:rFonts w:ascii="Times New Roman" w:hAnsi="Times New Roman" w:cs="Times New Roman"/>
        </w:rPr>
        <w:t>on your own after being out of the arms of your parents</w:t>
      </w:r>
      <w:r>
        <w:rPr>
          <w:rFonts w:ascii="Times New Roman" w:hAnsi="Times New Roman" w:cs="Times New Roman"/>
          <w:lang w:eastAsia="zh-CN"/>
        </w:rPr>
        <w:t>.</w:t>
      </w:r>
    </w:p>
    <w:p w14:paraId="055BB3C2">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(01:02:35): </w:t>
      </w:r>
      <w:r>
        <w:rPr>
          <w:rFonts w:hint="eastAsia" w:ascii="Times New Roman" w:hAnsi="Times New Roman" w:cs="Times New Roman"/>
          <w:lang w:eastAsia="zh-CN"/>
        </w:rPr>
        <w:t>YuYe, What</w:t>
      </w:r>
      <w:r>
        <w:rPr>
          <w:rFonts w:ascii="Times New Roman" w:hAnsi="Times New Roman" w:cs="Times New Roman"/>
        </w:rPr>
        <w:t xml:space="preserve"> about you</w:t>
      </w:r>
      <w:r>
        <w:rPr>
          <w:rFonts w:hint="eastAsia" w:ascii="Times New Roman" w:hAnsi="Times New Roman" w:cs="Times New Roman"/>
          <w:lang w:eastAsia="zh-CN"/>
        </w:rPr>
        <w:t xml:space="preserve">? </w:t>
      </w:r>
      <w:r>
        <w:rPr>
          <w:rFonts w:ascii="Times New Roman" w:hAnsi="Times New Roman" w:cs="Times New Roman"/>
        </w:rPr>
        <w:t>Where do you feel you have grown and improved more</w:t>
      </w:r>
      <w:r>
        <w:rPr>
          <w:rFonts w:ascii="Times New Roman" w:hAnsi="Times New Roman" w:cs="Times New Roman"/>
          <w:lang w:eastAsia="zh-CN"/>
        </w:rPr>
        <w:t>?</w:t>
      </w:r>
    </w:p>
    <w:p w14:paraId="24CA7ECB">
      <w:pPr>
        <w:jc w:val="both"/>
        <w:rPr>
          <w:rFonts w:ascii="Times New Roman" w:hAnsi="Times New Roman" w:cs="Times New Roman"/>
        </w:rPr>
      </w:pPr>
      <w:r>
        <w:rPr>
          <w:rFonts w:ascii="Times New Roman" w:hAnsi="Times New Roman" w:cs="Times New Roman"/>
          <w:lang w:eastAsia="zh-CN"/>
        </w:rPr>
        <w:t>YuYe</w:t>
      </w:r>
      <w:r>
        <w:rPr>
          <w:rFonts w:ascii="Times New Roman" w:hAnsi="Times New Roman" w:cs="Times New Roman"/>
        </w:rPr>
        <w:t xml:space="preserve">(01:02:46): I think it might be the thinking aspect. </w:t>
      </w:r>
      <w:r>
        <w:rPr>
          <w:rFonts w:ascii="Times New Roman" w:hAnsi="Times New Roman" w:cs="Times New Roman"/>
          <w:lang w:eastAsia="zh-CN"/>
        </w:rPr>
        <w:t xml:space="preserve">I </w:t>
      </w:r>
      <w:r>
        <w:rPr>
          <w:rFonts w:ascii="Times New Roman" w:hAnsi="Times New Roman" w:cs="Times New Roman"/>
        </w:rPr>
        <w:t xml:space="preserve">approach something </w:t>
      </w:r>
      <w:r>
        <w:rPr>
          <w:rFonts w:ascii="Times New Roman" w:hAnsi="Times New Roman" w:cs="Times New Roman"/>
          <w:lang w:eastAsia="zh-CN"/>
        </w:rPr>
        <w:t xml:space="preserve">now </w:t>
      </w:r>
      <w:r>
        <w:rPr>
          <w:rFonts w:ascii="Times New Roman" w:hAnsi="Times New Roman" w:cs="Times New Roman"/>
        </w:rPr>
        <w:t xml:space="preserve">and think about it from a different perspective. In the past, when I was in China, I usually went to university, and I didn't have much free time. </w:t>
      </w:r>
      <w:r>
        <w:rPr>
          <w:rFonts w:ascii="Times New Roman" w:hAnsi="Times New Roman" w:cs="Times New Roman"/>
          <w:lang w:eastAsia="zh-CN"/>
        </w:rPr>
        <w:t xml:space="preserve">After </w:t>
      </w:r>
      <w:r>
        <w:rPr>
          <w:rFonts w:ascii="Times New Roman" w:hAnsi="Times New Roman" w:cs="Times New Roman"/>
        </w:rPr>
        <w:t>I came here</w:t>
      </w:r>
      <w:r>
        <w:rPr>
          <w:rFonts w:ascii="Times New Roman" w:hAnsi="Times New Roman" w:cs="Times New Roman"/>
          <w:lang w:eastAsia="zh-CN"/>
        </w:rPr>
        <w:t xml:space="preserve">, </w:t>
      </w:r>
      <w:r>
        <w:rPr>
          <w:rFonts w:ascii="Times New Roman" w:hAnsi="Times New Roman" w:cs="Times New Roman"/>
        </w:rPr>
        <w:t xml:space="preserve">the study was more open, and the course time was unlike in China, where you must go to university </w:t>
      </w:r>
      <w:r>
        <w:rPr>
          <w:rFonts w:ascii="Times New Roman" w:hAnsi="Times New Roman" w:cs="Times New Roman"/>
          <w:lang w:eastAsia="zh-CN"/>
        </w:rPr>
        <w:t xml:space="preserve">every day from </w:t>
      </w:r>
      <w:r>
        <w:rPr>
          <w:rFonts w:ascii="Times New Roman" w:hAnsi="Times New Roman" w:cs="Times New Roman"/>
        </w:rPr>
        <w:t xml:space="preserve">Monday to Friday. You have your own time to do what you want to do. Then you can think about </w:t>
      </w:r>
      <w:r>
        <w:rPr>
          <w:rFonts w:ascii="Times New Roman" w:hAnsi="Times New Roman" w:cs="Times New Roman"/>
          <w:lang w:eastAsia="zh-CN"/>
        </w:rPr>
        <w:t>your</w:t>
      </w:r>
      <w:r>
        <w:rPr>
          <w:rFonts w:ascii="Times New Roman" w:hAnsi="Times New Roman" w:cs="Times New Roman"/>
        </w:rPr>
        <w:t xml:space="preserve"> future work</w:t>
      </w:r>
      <w:r>
        <w:rPr>
          <w:rFonts w:ascii="Times New Roman" w:hAnsi="Times New Roman" w:cs="Times New Roman"/>
          <w:lang w:eastAsia="zh-CN"/>
        </w:rPr>
        <w:t xml:space="preserve">. To put it </w:t>
      </w:r>
      <w:r>
        <w:rPr>
          <w:rFonts w:ascii="Times New Roman" w:hAnsi="Times New Roman" w:cs="Times New Roman"/>
        </w:rPr>
        <w:t>bluntly, I am idle</w:t>
      </w:r>
      <w:r>
        <w:rPr>
          <w:rFonts w:ascii="Times New Roman" w:hAnsi="Times New Roman" w:cs="Times New Roman"/>
          <w:lang w:eastAsia="zh-CN"/>
        </w:rPr>
        <w:t xml:space="preserve"> and</w:t>
      </w:r>
      <w:r>
        <w:rPr>
          <w:rFonts w:ascii="Times New Roman" w:hAnsi="Times New Roman" w:cs="Times New Roman"/>
        </w:rPr>
        <w:t xml:space="preserve"> may think about things slightly more.</w:t>
      </w:r>
    </w:p>
    <w:p w14:paraId="12397F5C">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(01:03:41): So, like you're thinking about things a little bit more, what advice would you give, for example, to </w:t>
      </w:r>
      <w:r>
        <w:rPr>
          <w:rFonts w:ascii="Times New Roman" w:hAnsi="Times New Roman" w:cs="Times New Roman"/>
          <w:lang w:eastAsia="zh-CN"/>
        </w:rPr>
        <w:t xml:space="preserve">Chinese </w:t>
      </w:r>
      <w:r>
        <w:rPr>
          <w:rFonts w:ascii="Times New Roman" w:hAnsi="Times New Roman" w:cs="Times New Roman"/>
        </w:rPr>
        <w:t>undergraduates who will come and study in Malaysia?</w:t>
      </w:r>
    </w:p>
    <w:p w14:paraId="4E72044F">
      <w:pPr>
        <w:jc w:val="both"/>
        <w:rPr>
          <w:rFonts w:ascii="Times New Roman" w:hAnsi="Times New Roman" w:cs="Times New Roman"/>
        </w:rPr>
      </w:pPr>
      <w:r>
        <w:rPr>
          <w:rFonts w:ascii="Times New Roman" w:hAnsi="Times New Roman" w:cs="Times New Roman"/>
          <w:lang w:eastAsia="zh-CN"/>
        </w:rPr>
        <w:t>YuYe</w:t>
      </w:r>
      <w:r>
        <w:rPr>
          <w:rFonts w:ascii="Times New Roman" w:hAnsi="Times New Roman" w:cs="Times New Roman"/>
        </w:rPr>
        <w:t>(01:03:54): The advice is to study hard. When I was a kid, I didn't understand my mum and dad saying that, but when I grew up, I said that studying hard helps. Then, I think you need to think a little bit more about things, have a clearer direction, and improve your</w:t>
      </w:r>
      <w:r>
        <w:rPr>
          <w:rFonts w:ascii="Times New Roman" w:hAnsi="Times New Roman" w:cs="Times New Roman"/>
          <w:lang w:eastAsia="zh-CN"/>
        </w:rPr>
        <w:t xml:space="preserve"> self-discipline. </w:t>
      </w:r>
      <w:r>
        <w:rPr>
          <w:rFonts w:ascii="Times New Roman" w:hAnsi="Times New Roman" w:cs="Times New Roman"/>
        </w:rPr>
        <w:t xml:space="preserve">You could set a short-term goal, like </w:t>
      </w:r>
      <w:r>
        <w:rPr>
          <w:rFonts w:ascii="Times New Roman" w:hAnsi="Times New Roman" w:cs="Times New Roman"/>
          <w:lang w:eastAsia="zh-CN"/>
        </w:rPr>
        <w:t xml:space="preserve">having a set number of hours </w:t>
      </w:r>
      <w:r>
        <w:rPr>
          <w:rFonts w:ascii="Times New Roman" w:hAnsi="Times New Roman" w:cs="Times New Roman"/>
        </w:rPr>
        <w:t>to devote to working out</w:t>
      </w:r>
      <w:r>
        <w:rPr>
          <w:rFonts w:ascii="Times New Roman" w:hAnsi="Times New Roman" w:cs="Times New Roman"/>
          <w:lang w:eastAsia="zh-CN"/>
        </w:rPr>
        <w:t xml:space="preserve">. Because </w:t>
      </w:r>
      <w:r>
        <w:rPr>
          <w:rFonts w:ascii="Times New Roman" w:hAnsi="Times New Roman" w:cs="Times New Roman"/>
        </w:rPr>
        <w:t>self-discipline is very important</w:t>
      </w:r>
      <w:r>
        <w:rPr>
          <w:rFonts w:ascii="Times New Roman" w:hAnsi="Times New Roman" w:cs="Times New Roman"/>
          <w:lang w:eastAsia="zh-CN"/>
        </w:rPr>
        <w:t>, many students, including me, don't have self-discipline</w:t>
      </w:r>
      <w:r>
        <w:rPr>
          <w:rFonts w:ascii="Times New Roman" w:hAnsi="Times New Roman" w:cs="Times New Roman"/>
        </w:rPr>
        <w:t>. I also like this. I also check short videos in my free time</w:t>
      </w:r>
      <w:r>
        <w:rPr>
          <w:rFonts w:hint="eastAsia" w:ascii="Times New Roman" w:hAnsi="Times New Roman" w:cs="Times New Roman"/>
          <w:lang w:eastAsia="zh-CN"/>
        </w:rPr>
        <w:t>,</w:t>
      </w:r>
      <w:r>
        <w:rPr>
          <w:rFonts w:ascii="Times New Roman" w:hAnsi="Times New Roman" w:cs="Times New Roman"/>
          <w:lang w:eastAsia="zh-CN"/>
        </w:rPr>
        <w:t xml:space="preserve"> </w:t>
      </w:r>
      <w:r>
        <w:rPr>
          <w:rFonts w:ascii="Times New Roman" w:hAnsi="Times New Roman" w:cs="Times New Roman"/>
        </w:rPr>
        <w:t xml:space="preserve">which sometimes delays my studies. Because </w:t>
      </w:r>
      <w:r>
        <w:rPr>
          <w:rFonts w:ascii="Times New Roman" w:hAnsi="Times New Roman" w:cs="Times New Roman"/>
          <w:lang w:eastAsia="zh-CN"/>
        </w:rPr>
        <w:t xml:space="preserve">Malaysia used to be a British colony, </w:t>
      </w:r>
      <w:r>
        <w:rPr>
          <w:rFonts w:ascii="Times New Roman" w:hAnsi="Times New Roman" w:cs="Times New Roman"/>
        </w:rPr>
        <w:t xml:space="preserve">the teaching here still favours </w:t>
      </w:r>
      <w:r>
        <w:rPr>
          <w:rFonts w:ascii="Times New Roman" w:hAnsi="Times New Roman" w:cs="Times New Roman"/>
          <w:lang w:eastAsia="zh-CN"/>
        </w:rPr>
        <w:t xml:space="preserve">British education. </w:t>
      </w:r>
      <w:r>
        <w:rPr>
          <w:rFonts w:ascii="Times New Roman" w:hAnsi="Times New Roman" w:cs="Times New Roman"/>
        </w:rPr>
        <w:t>Teachers don't give you a lot of homework</w:t>
      </w:r>
      <w:r>
        <w:rPr>
          <w:rFonts w:ascii="Times New Roman" w:hAnsi="Times New Roman" w:cs="Times New Roman"/>
          <w:lang w:eastAsia="zh-CN"/>
        </w:rPr>
        <w:t xml:space="preserve">. </w:t>
      </w:r>
      <w:r>
        <w:rPr>
          <w:rFonts w:ascii="Times New Roman" w:hAnsi="Times New Roman" w:cs="Times New Roman"/>
        </w:rPr>
        <w:t>I'm a programming student</w:t>
      </w:r>
      <w:r>
        <w:rPr>
          <w:rFonts w:ascii="Times New Roman" w:hAnsi="Times New Roman" w:cs="Times New Roman"/>
          <w:lang w:eastAsia="zh-CN"/>
        </w:rPr>
        <w:t xml:space="preserve">, so </w:t>
      </w:r>
      <w:r>
        <w:rPr>
          <w:rFonts w:ascii="Times New Roman" w:hAnsi="Times New Roman" w:cs="Times New Roman"/>
        </w:rPr>
        <w:t>what should you do if you're given a programming assignment and don't know how to do it? You must learn it independently and put in study time outside the classroom, which is also important</w:t>
      </w:r>
      <w:r>
        <w:rPr>
          <w:rFonts w:ascii="Times New Roman" w:hAnsi="Times New Roman" w:cs="Times New Roman"/>
          <w:lang w:eastAsia="zh-CN"/>
        </w:rPr>
        <w:t xml:space="preserve">. </w:t>
      </w:r>
      <w:r>
        <w:rPr>
          <w:rFonts w:ascii="Times New Roman" w:hAnsi="Times New Roman" w:cs="Times New Roman"/>
        </w:rPr>
        <w:t>Then you must get good at English</w:t>
      </w:r>
      <w:r>
        <w:rPr>
          <w:rFonts w:ascii="Times New Roman" w:hAnsi="Times New Roman" w:cs="Times New Roman"/>
          <w:lang w:eastAsia="zh-CN"/>
        </w:rPr>
        <w:t xml:space="preserve">, </w:t>
      </w:r>
      <w:r>
        <w:rPr>
          <w:rFonts w:ascii="Times New Roman" w:hAnsi="Times New Roman" w:cs="Times New Roman"/>
        </w:rPr>
        <w:t>otherwise, you won't know what the teacher discusses in class.</w:t>
      </w:r>
    </w:p>
    <w:p w14:paraId="712032A9">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(01:05:45): Okay, thanks, YuYe</w:t>
      </w:r>
      <w:r>
        <w:rPr>
          <w:rFonts w:ascii="Times New Roman" w:hAnsi="Times New Roman" w:cs="Times New Roman"/>
          <w:lang w:eastAsia="zh-CN"/>
        </w:rPr>
        <w:t xml:space="preserve">, </w:t>
      </w:r>
      <w:r>
        <w:rPr>
          <w:rFonts w:ascii="Times New Roman" w:hAnsi="Times New Roman" w:cs="Times New Roman"/>
        </w:rPr>
        <w:t xml:space="preserve">great advice! </w:t>
      </w:r>
      <w:r>
        <w:rPr>
          <w:rFonts w:ascii="Times New Roman" w:hAnsi="Times New Roman" w:cs="Times New Roman"/>
          <w:lang w:eastAsia="zh-CN"/>
        </w:rPr>
        <w:t xml:space="preserve">YuYe, </w:t>
      </w:r>
      <w:r>
        <w:rPr>
          <w:rFonts w:ascii="Times New Roman" w:hAnsi="Times New Roman" w:cs="Times New Roman"/>
        </w:rPr>
        <w:t xml:space="preserve">how about you? What are your feelings about your personal growth over here, and what advice do you have for </w:t>
      </w:r>
      <w:r>
        <w:rPr>
          <w:rFonts w:ascii="Times New Roman" w:hAnsi="Times New Roman" w:cs="Times New Roman"/>
          <w:lang w:eastAsia="zh-CN"/>
        </w:rPr>
        <w:t xml:space="preserve">the upcoming </w:t>
      </w:r>
      <w:r>
        <w:rPr>
          <w:rFonts w:ascii="Times New Roman" w:hAnsi="Times New Roman" w:cs="Times New Roman"/>
        </w:rPr>
        <w:t>undergraduates</w:t>
      </w:r>
      <w:r>
        <w:rPr>
          <w:rFonts w:ascii="Times New Roman" w:hAnsi="Times New Roman" w:cs="Times New Roman"/>
          <w:lang w:eastAsia="zh-CN"/>
        </w:rPr>
        <w:t>?</w:t>
      </w:r>
    </w:p>
    <w:p w14:paraId="2837A3FC">
      <w:pPr>
        <w:jc w:val="both"/>
        <w:rPr>
          <w:rFonts w:ascii="Times New Roman" w:hAnsi="Times New Roman" w:cs="Times New Roman"/>
        </w:rPr>
      </w:pPr>
      <w:r>
        <w:rPr>
          <w:rFonts w:ascii="Times New Roman" w:hAnsi="Times New Roman" w:cs="Times New Roman"/>
          <w:lang w:eastAsia="zh-CN"/>
        </w:rPr>
        <w:t>Zou Yue</w:t>
      </w:r>
      <w:r>
        <w:rPr>
          <w:rFonts w:ascii="Times New Roman" w:hAnsi="Times New Roman" w:cs="Times New Roman"/>
        </w:rPr>
        <w:t xml:space="preserve">(01:06:08): </w:t>
      </w:r>
      <w:r>
        <w:rPr>
          <w:rFonts w:ascii="Times New Roman" w:hAnsi="Times New Roman" w:cs="Times New Roman"/>
          <w:lang w:eastAsia="zh-CN"/>
        </w:rPr>
        <w:t xml:space="preserve">First, </w:t>
      </w:r>
      <w:r>
        <w:rPr>
          <w:rFonts w:ascii="Times New Roman" w:hAnsi="Times New Roman" w:cs="Times New Roman"/>
        </w:rPr>
        <w:t xml:space="preserve">I think </w:t>
      </w:r>
      <w:r>
        <w:rPr>
          <w:rFonts w:ascii="Times New Roman" w:hAnsi="Times New Roman" w:cs="Times New Roman"/>
          <w:lang w:eastAsia="zh-CN"/>
        </w:rPr>
        <w:t>studying hard is important</w:t>
      </w:r>
      <w:r>
        <w:rPr>
          <w:rFonts w:ascii="Times New Roman" w:hAnsi="Times New Roman" w:cs="Times New Roman"/>
        </w:rPr>
        <w:t xml:space="preserve"> </w:t>
      </w:r>
      <w:r>
        <w:rPr>
          <w:rFonts w:ascii="Times New Roman" w:hAnsi="Times New Roman" w:cs="Times New Roman"/>
          <w:lang w:eastAsia="zh-CN"/>
        </w:rPr>
        <w:t xml:space="preserve">whether you </w:t>
      </w:r>
      <w:r>
        <w:rPr>
          <w:rFonts w:ascii="Times New Roman" w:hAnsi="Times New Roman" w:cs="Times New Roman"/>
        </w:rPr>
        <w:t>go to a private or public university. Secondly</w:t>
      </w:r>
      <w:r>
        <w:rPr>
          <w:rFonts w:ascii="Times New Roman" w:hAnsi="Times New Roman" w:cs="Times New Roman"/>
          <w:lang w:eastAsia="zh-CN"/>
        </w:rPr>
        <w:t xml:space="preserve">, </w:t>
      </w:r>
      <w:r>
        <w:rPr>
          <w:rFonts w:ascii="Times New Roman" w:hAnsi="Times New Roman" w:cs="Times New Roman"/>
        </w:rPr>
        <w:t xml:space="preserve">self-discipline and independence are very important. Here, you </w:t>
      </w:r>
      <w:r>
        <w:rPr>
          <w:rFonts w:ascii="Times New Roman" w:hAnsi="Times New Roman" w:cs="Times New Roman"/>
          <w:lang w:eastAsia="zh-CN"/>
        </w:rPr>
        <w:t xml:space="preserve">must </w:t>
      </w:r>
      <w:r>
        <w:rPr>
          <w:rFonts w:ascii="Times New Roman" w:hAnsi="Times New Roman" w:cs="Times New Roman"/>
        </w:rPr>
        <w:t>make plans</w:t>
      </w:r>
      <w:r>
        <w:rPr>
          <w:rFonts w:ascii="Times New Roman" w:hAnsi="Times New Roman" w:cs="Times New Roman"/>
          <w:lang w:eastAsia="zh-CN"/>
        </w:rPr>
        <w:t xml:space="preserve">. </w:t>
      </w:r>
      <w:r>
        <w:rPr>
          <w:rFonts w:ascii="Times New Roman" w:hAnsi="Times New Roman" w:cs="Times New Roman"/>
        </w:rPr>
        <w:t>Generally, I don't go out with other people's groups in China</w:t>
      </w:r>
      <w:r>
        <w:rPr>
          <w:rFonts w:ascii="Times New Roman" w:hAnsi="Times New Roman" w:cs="Times New Roman"/>
          <w:lang w:eastAsia="zh-CN"/>
        </w:rPr>
        <w:t xml:space="preserve">. </w:t>
      </w:r>
      <w:r>
        <w:rPr>
          <w:rFonts w:ascii="Times New Roman" w:hAnsi="Times New Roman" w:cs="Times New Roman"/>
        </w:rPr>
        <w:t xml:space="preserve">I usually go alone. When I go to </w:t>
      </w:r>
      <w:r>
        <w:rPr>
          <w:rFonts w:ascii="Times New Roman" w:hAnsi="Times New Roman" w:cs="Times New Roman"/>
          <w:lang w:eastAsia="zh-CN"/>
        </w:rPr>
        <w:t>Malaysia</w:t>
      </w:r>
      <w:r>
        <w:rPr>
          <w:rFonts w:ascii="Times New Roman" w:hAnsi="Times New Roman" w:cs="Times New Roman"/>
        </w:rPr>
        <w:t xml:space="preserve">, getting together with my classmates is much easier than at home. </w:t>
      </w:r>
      <w:r>
        <w:rPr>
          <w:rFonts w:ascii="Times New Roman" w:hAnsi="Times New Roman" w:cs="Times New Roman"/>
          <w:lang w:eastAsia="zh-CN"/>
        </w:rPr>
        <w:t xml:space="preserve">Where </w:t>
      </w:r>
      <w:r>
        <w:rPr>
          <w:rFonts w:ascii="Times New Roman" w:hAnsi="Times New Roman" w:cs="Times New Roman"/>
        </w:rPr>
        <w:t xml:space="preserve">to go today, where to go tomorrow. I think it's important to have self-control, </w:t>
      </w:r>
      <w:r>
        <w:rPr>
          <w:rFonts w:ascii="Times New Roman" w:hAnsi="Times New Roman" w:cs="Times New Roman"/>
          <w:lang w:eastAsia="zh-CN"/>
        </w:rPr>
        <w:t xml:space="preserve">to </w:t>
      </w:r>
      <w:r>
        <w:rPr>
          <w:rFonts w:ascii="Times New Roman" w:hAnsi="Times New Roman" w:cs="Times New Roman"/>
        </w:rPr>
        <w:t>put your studies first</w:t>
      </w:r>
      <w:r>
        <w:rPr>
          <w:rFonts w:ascii="Times New Roman" w:hAnsi="Times New Roman" w:cs="Times New Roman"/>
          <w:lang w:eastAsia="zh-CN"/>
        </w:rPr>
        <w:t xml:space="preserve">, and </w:t>
      </w:r>
      <w:r>
        <w:rPr>
          <w:rFonts w:ascii="Times New Roman" w:hAnsi="Times New Roman" w:cs="Times New Roman"/>
        </w:rPr>
        <w:t xml:space="preserve">to refuse the temptations of the outside world. </w:t>
      </w:r>
      <w:r>
        <w:rPr>
          <w:rFonts w:ascii="Times New Roman" w:hAnsi="Times New Roman" w:cs="Times New Roman"/>
          <w:lang w:eastAsia="zh-CN"/>
        </w:rPr>
        <w:t xml:space="preserve">There is also </w:t>
      </w:r>
      <w:r>
        <w:rPr>
          <w:rFonts w:ascii="Times New Roman" w:hAnsi="Times New Roman" w:cs="Times New Roman"/>
        </w:rPr>
        <w:t xml:space="preserve">independence because over </w:t>
      </w:r>
      <w:r>
        <w:rPr>
          <w:rFonts w:ascii="Times New Roman" w:hAnsi="Times New Roman" w:cs="Times New Roman"/>
          <w:lang w:eastAsia="zh-CN"/>
        </w:rPr>
        <w:t>here, you must do your laundry and fix your sewer blockage; all these life situations must be handled</w:t>
      </w:r>
      <w:r>
        <w:rPr>
          <w:rFonts w:hint="eastAsia" w:ascii="Times New Roman" w:hAnsi="Times New Roman" w:cs="Times New Roman"/>
          <w:lang w:eastAsia="zh-CN"/>
        </w:rPr>
        <w:t xml:space="preserve"> by yourself.</w:t>
      </w:r>
      <w:r>
        <w:rPr>
          <w:rFonts w:ascii="Times New Roman" w:hAnsi="Times New Roman" w:cs="Times New Roman"/>
        </w:rPr>
        <w:t xml:space="preserve"> </w:t>
      </w:r>
      <w:r>
        <w:rPr>
          <w:rFonts w:ascii="Times New Roman" w:hAnsi="Times New Roman" w:cs="Times New Roman"/>
          <w:lang w:eastAsia="zh-CN"/>
        </w:rPr>
        <w:t xml:space="preserve">But </w:t>
      </w:r>
      <w:r>
        <w:rPr>
          <w:rFonts w:ascii="Times New Roman" w:hAnsi="Times New Roman" w:cs="Times New Roman"/>
        </w:rPr>
        <w:t xml:space="preserve">at home </w:t>
      </w:r>
      <w:r>
        <w:rPr>
          <w:rFonts w:ascii="Times New Roman" w:hAnsi="Times New Roman" w:cs="Times New Roman"/>
          <w:lang w:eastAsia="zh-CN"/>
        </w:rPr>
        <w:t xml:space="preserve">or in </w:t>
      </w:r>
      <w:r>
        <w:rPr>
          <w:rFonts w:ascii="Times New Roman" w:hAnsi="Times New Roman" w:cs="Times New Roman"/>
        </w:rPr>
        <w:t>the university dormitory, you can ask the hostel manager to deal with it, or you can ask your dad to deal with it.</w:t>
      </w:r>
    </w:p>
    <w:p w14:paraId="5E39DDF1">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(01:08:07): Okay, thanks!</w:t>
      </w:r>
      <w:r>
        <w:rPr>
          <w:rFonts w:ascii="Times New Roman" w:hAnsi="Times New Roman" w:cs="Times New Roman"/>
          <w:lang w:eastAsia="zh-CN"/>
        </w:rPr>
        <w:t xml:space="preserve"> YouZi, </w:t>
      </w:r>
      <w:r>
        <w:rPr>
          <w:rFonts w:ascii="Times New Roman" w:hAnsi="Times New Roman" w:cs="Times New Roman"/>
        </w:rPr>
        <w:t>do you have anything to add?</w:t>
      </w:r>
    </w:p>
    <w:p w14:paraId="7CD87695">
      <w:pPr>
        <w:jc w:val="both"/>
        <w:rPr>
          <w:rFonts w:ascii="Times New Roman" w:hAnsi="Times New Roman" w:cs="Times New Roman"/>
        </w:rPr>
      </w:pPr>
      <w:r>
        <w:rPr>
          <w:rFonts w:ascii="Times New Roman" w:hAnsi="Times New Roman" w:cs="Times New Roman"/>
          <w:lang w:eastAsia="zh-CN"/>
        </w:rPr>
        <w:t>ZhangTianyou</w:t>
      </w:r>
      <w:r>
        <w:rPr>
          <w:rFonts w:ascii="Times New Roman" w:hAnsi="Times New Roman" w:cs="Times New Roman"/>
        </w:rPr>
        <w:t xml:space="preserve">(01:08:26): They </w:t>
      </w:r>
      <w:r>
        <w:rPr>
          <w:rFonts w:ascii="Times New Roman" w:hAnsi="Times New Roman" w:cs="Times New Roman"/>
          <w:lang w:eastAsia="zh-CN"/>
        </w:rPr>
        <w:t xml:space="preserve">are </w:t>
      </w:r>
      <w:r>
        <w:rPr>
          <w:rFonts w:ascii="Times New Roman" w:hAnsi="Times New Roman" w:cs="Times New Roman"/>
        </w:rPr>
        <w:t xml:space="preserve">quite good. I suggest learning to solve problems by yourself; basically, you need to solve many things by yourself when you come here. </w:t>
      </w:r>
      <w:r>
        <w:rPr>
          <w:rFonts w:ascii="Times New Roman" w:hAnsi="Times New Roman" w:cs="Times New Roman"/>
          <w:lang w:eastAsia="zh-CN"/>
        </w:rPr>
        <w:t xml:space="preserve">Secondly, you </w:t>
      </w:r>
      <w:r>
        <w:rPr>
          <w:rFonts w:ascii="Times New Roman" w:hAnsi="Times New Roman" w:cs="Times New Roman"/>
        </w:rPr>
        <w:t xml:space="preserve">need to </w:t>
      </w:r>
      <w:r>
        <w:rPr>
          <w:rFonts w:ascii="Times New Roman" w:hAnsi="Times New Roman" w:cs="Times New Roman"/>
          <w:lang w:eastAsia="zh-CN"/>
        </w:rPr>
        <w:t xml:space="preserve">face </w:t>
      </w:r>
      <w:r>
        <w:rPr>
          <w:rFonts w:ascii="Times New Roman" w:hAnsi="Times New Roman" w:cs="Times New Roman"/>
        </w:rPr>
        <w:t xml:space="preserve">everything with an optimistic mindset </w:t>
      </w:r>
      <w:r>
        <w:rPr>
          <w:rFonts w:ascii="Times New Roman" w:hAnsi="Times New Roman" w:cs="Times New Roman"/>
          <w:lang w:eastAsia="zh-CN"/>
        </w:rPr>
        <w:t xml:space="preserve">because </w:t>
      </w:r>
      <w:r>
        <w:rPr>
          <w:rFonts w:ascii="Times New Roman" w:hAnsi="Times New Roman" w:cs="Times New Roman"/>
        </w:rPr>
        <w:t xml:space="preserve">you will encounter many problems </w:t>
      </w:r>
      <w:r>
        <w:rPr>
          <w:rFonts w:ascii="Times New Roman" w:hAnsi="Times New Roman" w:cs="Times New Roman"/>
          <w:lang w:eastAsia="zh-CN"/>
        </w:rPr>
        <w:t>over here</w:t>
      </w:r>
      <w:r>
        <w:rPr>
          <w:rFonts w:ascii="Times New Roman" w:hAnsi="Times New Roman" w:cs="Times New Roman"/>
        </w:rPr>
        <w:t xml:space="preserve">, </w:t>
      </w:r>
      <w:r>
        <w:rPr>
          <w:rFonts w:ascii="Times New Roman" w:hAnsi="Times New Roman" w:cs="Times New Roman"/>
          <w:lang w:eastAsia="zh-CN"/>
        </w:rPr>
        <w:t xml:space="preserve">which </w:t>
      </w:r>
      <w:r>
        <w:rPr>
          <w:rFonts w:ascii="Times New Roman" w:hAnsi="Times New Roman" w:cs="Times New Roman"/>
        </w:rPr>
        <w:t xml:space="preserve">is a kind of exercise </w:t>
      </w:r>
      <w:r>
        <w:rPr>
          <w:rFonts w:ascii="Times New Roman" w:hAnsi="Times New Roman" w:cs="Times New Roman"/>
          <w:lang w:eastAsia="zh-CN"/>
        </w:rPr>
        <w:t>for</w:t>
      </w:r>
      <w:r>
        <w:rPr>
          <w:rFonts w:ascii="Times New Roman" w:hAnsi="Times New Roman" w:cs="Times New Roman"/>
        </w:rPr>
        <w:t xml:space="preserve"> you, and you will grow up during these problems. For example, when you encounter blockage problems in your home after you solve them yourself, it is also a kind of growth for you. You will know how to solve such problems in the future. </w:t>
      </w:r>
      <w:r>
        <w:rPr>
          <w:rFonts w:ascii="Times New Roman" w:hAnsi="Times New Roman" w:cs="Times New Roman"/>
          <w:lang w:eastAsia="zh-CN"/>
        </w:rPr>
        <w:t xml:space="preserve">Again, </w:t>
      </w:r>
      <w:r>
        <w:rPr>
          <w:rFonts w:ascii="Times New Roman" w:hAnsi="Times New Roman" w:cs="Times New Roman"/>
        </w:rPr>
        <w:t>just enjoy your time in college!</w:t>
      </w:r>
    </w:p>
    <w:p w14:paraId="73C0D14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(01:09:27): Okay, thanks for the advice. Okay, finally, please, Olivia, to summarise, in </w:t>
      </w:r>
      <w:r>
        <w:rPr>
          <w:rFonts w:ascii="Times New Roman" w:hAnsi="Times New Roman" w:cs="Times New Roman"/>
          <w:lang w:eastAsia="zh-CN"/>
        </w:rPr>
        <w:t xml:space="preserve">this period of </w:t>
      </w:r>
      <w:r>
        <w:rPr>
          <w:rFonts w:ascii="Times New Roman" w:hAnsi="Times New Roman" w:cs="Times New Roman"/>
        </w:rPr>
        <w:t xml:space="preserve">study in Malaysia, do you think there are some aspects of progress and growth, and what advice </w:t>
      </w:r>
      <w:r>
        <w:rPr>
          <w:rFonts w:ascii="Times New Roman" w:hAnsi="Times New Roman" w:cs="Times New Roman"/>
          <w:lang w:eastAsia="zh-CN"/>
        </w:rPr>
        <w:t xml:space="preserve">for the upcoming </w:t>
      </w:r>
      <w:r>
        <w:rPr>
          <w:rFonts w:ascii="Times New Roman" w:hAnsi="Times New Roman" w:cs="Times New Roman"/>
        </w:rPr>
        <w:t>undergraduate students?</w:t>
      </w:r>
    </w:p>
    <w:p w14:paraId="0F111EAC">
      <w:pPr>
        <w:jc w:val="both"/>
        <w:rPr>
          <w:rFonts w:ascii="Times New Roman" w:hAnsi="Times New Roman" w:cs="Times New Roman"/>
          <w:lang w:eastAsia="zh-CN"/>
        </w:rPr>
      </w:pPr>
      <w:r>
        <w:rPr>
          <w:rFonts w:ascii="Times New Roman" w:hAnsi="Times New Roman" w:cs="Times New Roman"/>
        </w:rPr>
        <w:t xml:space="preserve">Olivia(01:09:45): The first few students have </w:t>
      </w:r>
      <w:r>
        <w:rPr>
          <w:rFonts w:ascii="Times New Roman" w:hAnsi="Times New Roman" w:cs="Times New Roman"/>
          <w:lang w:eastAsia="zh-CN"/>
        </w:rPr>
        <w:t xml:space="preserve">said what </w:t>
      </w:r>
      <w:r>
        <w:rPr>
          <w:rFonts w:ascii="Times New Roman" w:hAnsi="Times New Roman" w:cs="Times New Roman"/>
        </w:rPr>
        <w:t xml:space="preserve">they wanted to </w:t>
      </w:r>
      <w:r>
        <w:rPr>
          <w:rFonts w:ascii="Times New Roman" w:hAnsi="Times New Roman" w:cs="Times New Roman"/>
          <w:lang w:eastAsia="zh-CN"/>
        </w:rPr>
        <w:t>say</w:t>
      </w:r>
      <w:r>
        <w:rPr>
          <w:rFonts w:ascii="Times New Roman" w:hAnsi="Times New Roman" w:cs="Times New Roman"/>
        </w:rPr>
        <w:t xml:space="preserve">, that their independence has been enhanced by coming here, for example, </w:t>
      </w:r>
      <w:r>
        <w:rPr>
          <w:rFonts w:ascii="Times New Roman" w:hAnsi="Times New Roman" w:cs="Times New Roman"/>
          <w:lang w:eastAsia="zh-CN"/>
        </w:rPr>
        <w:t xml:space="preserve">paying </w:t>
      </w:r>
      <w:r>
        <w:rPr>
          <w:rFonts w:ascii="Times New Roman" w:hAnsi="Times New Roman" w:cs="Times New Roman"/>
        </w:rPr>
        <w:t xml:space="preserve">the water and electricity bills </w:t>
      </w:r>
      <w:r>
        <w:rPr>
          <w:rFonts w:ascii="Times New Roman" w:hAnsi="Times New Roman" w:cs="Times New Roman"/>
          <w:lang w:eastAsia="zh-CN"/>
        </w:rPr>
        <w:t>by themselves</w:t>
      </w:r>
      <w:r>
        <w:rPr>
          <w:rFonts w:ascii="Times New Roman" w:hAnsi="Times New Roman" w:cs="Times New Roman"/>
        </w:rPr>
        <w:t xml:space="preserve">. </w:t>
      </w:r>
      <w:r>
        <w:rPr>
          <w:rFonts w:ascii="Times New Roman" w:hAnsi="Times New Roman" w:cs="Times New Roman"/>
          <w:lang w:eastAsia="zh-CN"/>
        </w:rPr>
        <w:t>And then I'</w:t>
      </w:r>
      <w:r>
        <w:rPr>
          <w:rFonts w:ascii="Times New Roman" w:hAnsi="Times New Roman" w:cs="Times New Roman"/>
        </w:rPr>
        <w:t xml:space="preserve">ve grown in my cooking skills. As a northerner, I'm </w:t>
      </w:r>
      <w:r>
        <w:rPr>
          <w:rFonts w:ascii="Times New Roman" w:hAnsi="Times New Roman" w:cs="Times New Roman"/>
          <w:lang w:eastAsia="zh-CN"/>
        </w:rPr>
        <w:t xml:space="preserve">not used to the </w:t>
      </w:r>
      <w:r>
        <w:rPr>
          <w:rFonts w:ascii="Times New Roman" w:hAnsi="Times New Roman" w:cs="Times New Roman"/>
        </w:rPr>
        <w:t xml:space="preserve">heavy sauces </w:t>
      </w:r>
      <w:r>
        <w:rPr>
          <w:rFonts w:ascii="Times New Roman" w:hAnsi="Times New Roman" w:cs="Times New Roman"/>
          <w:lang w:eastAsia="zh-CN"/>
        </w:rPr>
        <w:t xml:space="preserve">here, </w:t>
      </w:r>
      <w:r>
        <w:rPr>
          <w:rFonts w:ascii="Times New Roman" w:hAnsi="Times New Roman" w:cs="Times New Roman"/>
        </w:rPr>
        <w:t>so I</w:t>
      </w:r>
      <w:r>
        <w:rPr>
          <w:rFonts w:ascii="Times New Roman" w:hAnsi="Times New Roman" w:cs="Times New Roman"/>
          <w:lang w:eastAsia="zh-CN"/>
        </w:rPr>
        <w:t>'ve learnt to cook for myself. That's</w:t>
      </w:r>
      <w:r>
        <w:rPr>
          <w:rFonts w:ascii="Times New Roman" w:hAnsi="Times New Roman" w:cs="Times New Roman"/>
        </w:rPr>
        <w:t xml:space="preserve"> the first thing that's </w:t>
      </w:r>
      <w:r>
        <w:rPr>
          <w:rFonts w:ascii="Times New Roman" w:hAnsi="Times New Roman" w:cs="Times New Roman"/>
          <w:lang w:eastAsia="zh-CN"/>
        </w:rPr>
        <w:t>improved</w:t>
      </w:r>
      <w:r>
        <w:rPr>
          <w:rFonts w:ascii="Times New Roman" w:hAnsi="Times New Roman" w:cs="Times New Roman"/>
        </w:rPr>
        <w:t xml:space="preserve"> my independent living skills. Secondly, as the student just said, I think there is a change in my way of thinking. I used to think I had to follow standard answers and optimal solutions to problems, but I found this was</w:t>
      </w:r>
      <w:r>
        <w:rPr>
          <w:rFonts w:ascii="Times New Roman" w:hAnsi="Times New Roman" w:cs="Times New Roman"/>
          <w:lang w:eastAsia="zh-CN"/>
        </w:rPr>
        <w:t xml:space="preserve"> not the case when </w:t>
      </w:r>
      <w:r>
        <w:rPr>
          <w:rFonts w:ascii="Times New Roman" w:hAnsi="Times New Roman" w:cs="Times New Roman"/>
        </w:rPr>
        <w:t>I came here</w:t>
      </w:r>
      <w:r>
        <w:rPr>
          <w:rFonts w:ascii="Times New Roman" w:hAnsi="Times New Roman" w:cs="Times New Roman"/>
          <w:lang w:eastAsia="zh-CN"/>
        </w:rPr>
        <w:t xml:space="preserve">. For example, many of the class assignments are </w:t>
      </w:r>
      <w:r>
        <w:rPr>
          <w:rFonts w:ascii="Times New Roman" w:hAnsi="Times New Roman" w:cs="Times New Roman"/>
        </w:rPr>
        <w:t xml:space="preserve">more open-ended, and </w:t>
      </w:r>
      <w:r>
        <w:rPr>
          <w:rFonts w:ascii="Times New Roman" w:hAnsi="Times New Roman" w:cs="Times New Roman"/>
          <w:lang w:eastAsia="zh-CN"/>
        </w:rPr>
        <w:t xml:space="preserve">there are no </w:t>
      </w:r>
      <w:r>
        <w:rPr>
          <w:rFonts w:ascii="Times New Roman" w:hAnsi="Times New Roman" w:cs="Times New Roman"/>
        </w:rPr>
        <w:t>standard answers if</w:t>
      </w:r>
      <w:r>
        <w:rPr>
          <w:rFonts w:ascii="Times New Roman" w:hAnsi="Times New Roman" w:cs="Times New Roman"/>
          <w:lang w:eastAsia="zh-CN"/>
        </w:rPr>
        <w:t xml:space="preserve"> </w:t>
      </w:r>
      <w:r>
        <w:rPr>
          <w:rFonts w:ascii="Times New Roman" w:hAnsi="Times New Roman" w:cs="Times New Roman"/>
        </w:rPr>
        <w:t>you can clarify the assignment's logic</w:t>
      </w:r>
      <w:r>
        <w:rPr>
          <w:rFonts w:ascii="Times New Roman" w:hAnsi="Times New Roman" w:cs="Times New Roman"/>
          <w:lang w:eastAsia="zh-CN"/>
        </w:rPr>
        <w:t>. I</w:t>
      </w:r>
      <w:r>
        <w:rPr>
          <w:rFonts w:ascii="Times New Roman" w:hAnsi="Times New Roman" w:cs="Times New Roman"/>
        </w:rPr>
        <w:t xml:space="preserve"> have become freer to express my views</w:t>
      </w:r>
      <w:r>
        <w:rPr>
          <w:rFonts w:ascii="Times New Roman" w:hAnsi="Times New Roman" w:cs="Times New Roman"/>
          <w:lang w:eastAsia="zh-CN"/>
        </w:rPr>
        <w:t xml:space="preserve">. The third is whether </w:t>
      </w:r>
      <w:r>
        <w:rPr>
          <w:rFonts w:ascii="Times New Roman" w:hAnsi="Times New Roman" w:cs="Times New Roman"/>
        </w:rPr>
        <w:t>your goal is clear; this is very important; just come to a new place; many things are new to you, more tempting, and will also distract your time</w:t>
      </w:r>
      <w:r>
        <w:rPr>
          <w:rFonts w:ascii="Times New Roman" w:hAnsi="Times New Roman" w:cs="Times New Roman"/>
          <w:lang w:eastAsia="zh-CN"/>
        </w:rPr>
        <w:t xml:space="preserve">. For example, </w:t>
      </w:r>
      <w:r>
        <w:rPr>
          <w:rFonts w:ascii="Times New Roman" w:hAnsi="Times New Roman" w:cs="Times New Roman"/>
        </w:rPr>
        <w:t>there are a lot of celebrity concerts here, and there are also a lot of venues with different themes, so we can go to catch up with the stars and visit the venues</w:t>
      </w:r>
      <w:r>
        <w:rPr>
          <w:rFonts w:ascii="Times New Roman" w:hAnsi="Times New Roman" w:cs="Times New Roman"/>
          <w:lang w:eastAsia="zh-CN"/>
        </w:rPr>
        <w:t xml:space="preserve">. </w:t>
      </w:r>
      <w:r>
        <w:rPr>
          <w:rFonts w:ascii="Times New Roman" w:hAnsi="Times New Roman" w:cs="Times New Roman"/>
        </w:rPr>
        <w:t xml:space="preserve">But for new students, you must have a learning adaptation, then cultural adaptation, in the process to broaden the </w:t>
      </w:r>
      <w:r>
        <w:rPr>
          <w:rFonts w:ascii="Times New Roman" w:hAnsi="Times New Roman" w:cs="Times New Roman"/>
          <w:lang w:eastAsia="zh-CN"/>
        </w:rPr>
        <w:t xml:space="preserve">horizons and </w:t>
      </w:r>
      <w:r>
        <w:rPr>
          <w:rFonts w:ascii="Times New Roman" w:hAnsi="Times New Roman" w:cs="Times New Roman"/>
        </w:rPr>
        <w:t xml:space="preserve">channels is fine, but if </w:t>
      </w:r>
      <w:r>
        <w:rPr>
          <w:rFonts w:ascii="Times New Roman" w:hAnsi="Times New Roman" w:cs="Times New Roman"/>
          <w:lang w:eastAsia="zh-CN"/>
        </w:rPr>
        <w:t>you</w:t>
      </w:r>
      <w:r>
        <w:rPr>
          <w:rFonts w:ascii="Times New Roman" w:hAnsi="Times New Roman" w:cs="Times New Roman"/>
        </w:rPr>
        <w:t xml:space="preserve"> enter the university completely focused on chasing stars</w:t>
      </w:r>
      <w:r>
        <w:rPr>
          <w:rFonts w:ascii="Times New Roman" w:hAnsi="Times New Roman" w:cs="Times New Roman"/>
          <w:lang w:eastAsia="zh-CN"/>
        </w:rPr>
        <w:t xml:space="preserve">, </w:t>
      </w:r>
      <w:r>
        <w:rPr>
          <w:rFonts w:ascii="Times New Roman" w:hAnsi="Times New Roman" w:cs="Times New Roman"/>
        </w:rPr>
        <w:t>visiting venues</w:t>
      </w:r>
      <w:r>
        <w:rPr>
          <w:rFonts w:ascii="Times New Roman" w:hAnsi="Times New Roman" w:cs="Times New Roman"/>
          <w:lang w:eastAsia="zh-CN"/>
        </w:rPr>
        <w:t xml:space="preserve">, and </w:t>
      </w:r>
      <w:r>
        <w:rPr>
          <w:rFonts w:ascii="Times New Roman" w:hAnsi="Times New Roman" w:cs="Times New Roman"/>
        </w:rPr>
        <w:t>having fun, I will think it's quite bad</w:t>
      </w:r>
      <w:r>
        <w:rPr>
          <w:rFonts w:ascii="Times New Roman" w:hAnsi="Times New Roman" w:cs="Times New Roman"/>
          <w:lang w:eastAsia="zh-CN"/>
        </w:rPr>
        <w:t xml:space="preserve">, </w:t>
      </w:r>
      <w:r>
        <w:rPr>
          <w:rFonts w:ascii="Times New Roman" w:hAnsi="Times New Roman" w:cs="Times New Roman"/>
        </w:rPr>
        <w:t>this is also my personal opinion</w:t>
      </w:r>
      <w:r>
        <w:rPr>
          <w:rFonts w:ascii="Times New Roman" w:hAnsi="Times New Roman" w:cs="Times New Roman"/>
          <w:lang w:eastAsia="zh-CN"/>
        </w:rPr>
        <w:t xml:space="preserve">. </w:t>
      </w:r>
      <w:r>
        <w:rPr>
          <w:rFonts w:ascii="Times New Roman" w:hAnsi="Times New Roman" w:cs="Times New Roman"/>
        </w:rPr>
        <w:t>The last point is that you can attend some interest clubs or groups here</w:t>
      </w:r>
      <w:r>
        <w:rPr>
          <w:rFonts w:ascii="Times New Roman" w:hAnsi="Times New Roman" w:cs="Times New Roman"/>
          <w:lang w:eastAsia="zh-CN"/>
        </w:rPr>
        <w:t xml:space="preserve">. </w:t>
      </w:r>
      <w:r>
        <w:rPr>
          <w:rFonts w:ascii="Times New Roman" w:hAnsi="Times New Roman" w:cs="Times New Roman"/>
        </w:rPr>
        <w:t>For example, our university has some martial arts clubs</w:t>
      </w:r>
      <w:r>
        <w:rPr>
          <w:rFonts w:ascii="Times New Roman" w:hAnsi="Times New Roman" w:cs="Times New Roman"/>
          <w:lang w:eastAsia="zh-CN"/>
        </w:rPr>
        <w:t xml:space="preserve">, </w:t>
      </w:r>
      <w:r>
        <w:rPr>
          <w:rFonts w:ascii="Times New Roman" w:hAnsi="Times New Roman" w:cs="Times New Roman"/>
        </w:rPr>
        <w:t>cheongsam clubs, and clubs that have 1-day trips</w:t>
      </w:r>
      <w:r>
        <w:rPr>
          <w:rFonts w:ascii="Times New Roman" w:hAnsi="Times New Roman" w:cs="Times New Roman"/>
          <w:lang w:eastAsia="zh-CN"/>
        </w:rPr>
        <w:t xml:space="preserve">. </w:t>
      </w:r>
      <w:r>
        <w:rPr>
          <w:rFonts w:ascii="Times New Roman" w:hAnsi="Times New Roman" w:cs="Times New Roman"/>
        </w:rPr>
        <w:t>I think you can enrol in these clubs because you can get in touch with the local people and also get in touch with some people from other countries</w:t>
      </w:r>
      <w:r>
        <w:rPr>
          <w:rFonts w:ascii="Times New Roman" w:hAnsi="Times New Roman" w:cs="Times New Roman"/>
          <w:lang w:eastAsia="zh-CN"/>
        </w:rPr>
        <w:t>. For example, to</w:t>
      </w:r>
      <w:r>
        <w:rPr>
          <w:rFonts w:ascii="Times New Roman" w:hAnsi="Times New Roman" w:cs="Times New Roman"/>
        </w:rPr>
        <w:t xml:space="preserve"> </w:t>
      </w:r>
      <w:r>
        <w:rPr>
          <w:rFonts w:ascii="Times New Roman" w:hAnsi="Times New Roman" w:cs="Times New Roman"/>
          <w:lang w:eastAsia="zh-CN"/>
        </w:rPr>
        <w:t xml:space="preserve">better </w:t>
      </w:r>
      <w:r>
        <w:rPr>
          <w:rFonts w:ascii="Times New Roman" w:hAnsi="Times New Roman" w:cs="Times New Roman"/>
        </w:rPr>
        <w:t xml:space="preserve">integrate into the language learning here, I have attended the language class, and </w:t>
      </w:r>
      <w:r>
        <w:rPr>
          <w:rFonts w:ascii="Times New Roman" w:hAnsi="Times New Roman" w:cs="Times New Roman"/>
          <w:lang w:eastAsia="zh-CN"/>
        </w:rPr>
        <w:t xml:space="preserve">met </w:t>
      </w:r>
      <w:r>
        <w:rPr>
          <w:rFonts w:ascii="Times New Roman" w:hAnsi="Times New Roman" w:cs="Times New Roman"/>
        </w:rPr>
        <w:t xml:space="preserve">students from Yemen, Holland, Libya and </w:t>
      </w:r>
      <w:r>
        <w:rPr>
          <w:rFonts w:ascii="Times New Roman" w:hAnsi="Times New Roman" w:cs="Times New Roman"/>
          <w:lang w:eastAsia="zh-CN"/>
        </w:rPr>
        <w:t>South Africa</w:t>
      </w:r>
      <w:r>
        <w:rPr>
          <w:rFonts w:ascii="Times New Roman" w:hAnsi="Times New Roman" w:cs="Times New Roman"/>
        </w:rPr>
        <w:t xml:space="preserve">, which </w:t>
      </w:r>
      <w:r>
        <w:rPr>
          <w:rFonts w:ascii="Times New Roman" w:hAnsi="Times New Roman" w:cs="Times New Roman"/>
          <w:lang w:eastAsia="zh-CN"/>
        </w:rPr>
        <w:t xml:space="preserve">is </w:t>
      </w:r>
      <w:r>
        <w:rPr>
          <w:rFonts w:ascii="Times New Roman" w:hAnsi="Times New Roman" w:cs="Times New Roman"/>
        </w:rPr>
        <w:t xml:space="preserve">still helpful for me to adapt to the life </w:t>
      </w:r>
      <w:r>
        <w:rPr>
          <w:rFonts w:ascii="Times New Roman" w:hAnsi="Times New Roman" w:cs="Times New Roman"/>
          <w:lang w:eastAsia="zh-CN"/>
        </w:rPr>
        <w:t xml:space="preserve">and culture here. </w:t>
      </w:r>
      <w:r>
        <w:rPr>
          <w:rFonts w:ascii="Times New Roman" w:hAnsi="Times New Roman" w:cs="Times New Roman"/>
        </w:rPr>
        <w:t xml:space="preserve">Therefore, I </w:t>
      </w:r>
      <w:r>
        <w:rPr>
          <w:rFonts w:ascii="Times New Roman" w:hAnsi="Times New Roman" w:cs="Times New Roman"/>
          <w:lang w:eastAsia="zh-CN"/>
        </w:rPr>
        <w:t>suggest that the upcoming students be mentally, culturally, monetarily, and linguistically prepared.</w:t>
      </w:r>
    </w:p>
    <w:p w14:paraId="771DD5E2">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(01:14:26): Yeah</w:t>
      </w:r>
      <w:r>
        <w:rPr>
          <w:rFonts w:ascii="Times New Roman" w:hAnsi="Times New Roman" w:cs="Times New Roman"/>
          <w:lang w:eastAsia="zh-CN"/>
        </w:rPr>
        <w:t xml:space="preserve">, </w:t>
      </w:r>
      <w:r>
        <w:rPr>
          <w:rFonts w:ascii="Times New Roman" w:hAnsi="Times New Roman" w:cs="Times New Roman"/>
        </w:rPr>
        <w:t>indeed</w:t>
      </w:r>
      <w:r>
        <w:rPr>
          <w:rFonts w:ascii="Times New Roman" w:hAnsi="Times New Roman" w:cs="Times New Roman"/>
          <w:lang w:eastAsia="zh-CN"/>
        </w:rPr>
        <w:t xml:space="preserve">. </w:t>
      </w:r>
      <w:r>
        <w:rPr>
          <w:rFonts w:ascii="Times New Roman" w:hAnsi="Times New Roman" w:cs="Times New Roman"/>
        </w:rPr>
        <w:t xml:space="preserve">Okay, </w:t>
      </w:r>
      <w:r>
        <w:rPr>
          <w:rFonts w:hint="eastAsia" w:ascii="Times New Roman" w:hAnsi="Times New Roman" w:cs="Times New Roman"/>
          <w:lang w:eastAsia="zh-CN"/>
        </w:rPr>
        <w:t>T</w:t>
      </w:r>
      <w:r>
        <w:rPr>
          <w:rFonts w:ascii="Times New Roman" w:hAnsi="Times New Roman" w:cs="Times New Roman"/>
        </w:rPr>
        <w:t>hank you</w:t>
      </w:r>
      <w:r>
        <w:rPr>
          <w:rFonts w:hint="eastAsia" w:ascii="Times New Roman" w:hAnsi="Times New Roman" w:cs="Times New Roman"/>
          <w:lang w:eastAsia="zh-CN"/>
        </w:rPr>
        <w:t xml:space="preserve"> for your </w:t>
      </w:r>
      <w:r>
        <w:rPr>
          <w:rFonts w:ascii="Times New Roman" w:hAnsi="Times New Roman" w:cs="Times New Roman"/>
        </w:rPr>
        <w:t>good advice and comments</w:t>
      </w:r>
      <w:r>
        <w:rPr>
          <w:rFonts w:hint="eastAsia" w:ascii="Times New Roman" w:hAnsi="Times New Roman" w:cs="Times New Roman"/>
          <w:lang w:eastAsia="zh-CN"/>
        </w:rPr>
        <w:t>.</w:t>
      </w:r>
      <w:r>
        <w:rPr>
          <w:rFonts w:ascii="Times New Roman" w:hAnsi="Times New Roman" w:cs="Times New Roman"/>
        </w:rPr>
        <w:t xml:space="preserve"> Then, our panel discussion today </w:t>
      </w:r>
      <w:r>
        <w:rPr>
          <w:rFonts w:hint="eastAsia" w:ascii="Times New Roman" w:hAnsi="Times New Roman" w:cs="Times New Roman"/>
          <w:lang w:eastAsia="zh-CN"/>
        </w:rPr>
        <w:t xml:space="preserve">will </w:t>
      </w:r>
      <w:r>
        <w:rPr>
          <w:rFonts w:ascii="Times New Roman" w:hAnsi="Times New Roman" w:cs="Times New Roman"/>
        </w:rPr>
        <w:t>end</w:t>
      </w:r>
      <w:r>
        <w:rPr>
          <w:rFonts w:hint="eastAsia" w:ascii="Times New Roman" w:hAnsi="Times New Roman" w:cs="Times New Roman"/>
          <w:lang w:eastAsia="zh-CN"/>
        </w:rPr>
        <w:t>.</w:t>
      </w:r>
      <w:r>
        <w:rPr>
          <w:rFonts w:ascii="Times New Roman" w:hAnsi="Times New Roman" w:cs="Times New Roman"/>
        </w:rPr>
        <w:t xml:space="preserve"> </w:t>
      </w:r>
      <w:r>
        <w:rPr>
          <w:rFonts w:hint="eastAsia" w:ascii="Times New Roman" w:hAnsi="Times New Roman" w:cs="Times New Roman"/>
          <w:lang w:eastAsia="zh-CN"/>
        </w:rPr>
        <w:t xml:space="preserve">Thank </w:t>
      </w:r>
      <w:r>
        <w:rPr>
          <w:rFonts w:ascii="Times New Roman" w:hAnsi="Times New Roman" w:cs="Times New Roman"/>
        </w:rPr>
        <w:t>you very much</w:t>
      </w:r>
      <w:r>
        <w:rPr>
          <w:rFonts w:ascii="Times New Roman" w:hAnsi="Times New Roman" w:cs="Times New Roman"/>
          <w:lang w:eastAsia="zh-CN"/>
        </w:rPr>
        <w:t xml:space="preserve"> for helping </w:t>
      </w:r>
      <w:r>
        <w:rPr>
          <w:rFonts w:ascii="Times New Roman" w:hAnsi="Times New Roman" w:cs="Times New Roman"/>
        </w:rPr>
        <w:t xml:space="preserve">my PhD thesis. If you still have questions, you can chat with me privately. I have sent you the Word version of the informed consent form for the PhD thesis. This informed consent form must be submitted to the college </w:t>
      </w:r>
      <w:r>
        <w:rPr>
          <w:rFonts w:ascii="Times New Roman" w:hAnsi="Times New Roman" w:cs="Times New Roman"/>
          <w:lang w:eastAsia="zh-CN"/>
        </w:rPr>
        <w:t xml:space="preserve">for </w:t>
      </w:r>
      <w:r>
        <w:rPr>
          <w:rFonts w:ascii="Times New Roman" w:hAnsi="Times New Roman" w:cs="Times New Roman"/>
        </w:rPr>
        <w:t xml:space="preserve">ethical review, so it needs your pinyin signature. Can you please chat with me privately and send me your phonetic writing signatures? Then, I will paste them into the Word document. Then you will need your passport number, but I think the passport number is a little bit private, so if you have any concerns or mind, you can send me your student number, that is, our pinyin signatures plus our student number will be acceptable. This will not be made public; it's just for my collection. Then, I will give it to the university for ethical review to prove that I participated in the online group discussion and invited undergraduate students in </w:t>
      </w:r>
      <w:r>
        <w:rPr>
          <w:rFonts w:ascii="Times New Roman" w:hAnsi="Times New Roman" w:cs="Times New Roman"/>
          <w:lang w:eastAsia="zh-CN"/>
        </w:rPr>
        <w:t>Malaysia. All the students' personal information, including our real names, will not appear in my thesis; it will only be nicknames. P</w:t>
      </w:r>
      <w:r>
        <w:rPr>
          <w:rFonts w:ascii="Times New Roman" w:hAnsi="Times New Roman" w:cs="Times New Roman"/>
        </w:rPr>
        <w:t>lease rest assured that we will not disclose your personal information</w:t>
      </w:r>
      <w:r>
        <w:rPr>
          <w:rFonts w:ascii="Times New Roman" w:hAnsi="Times New Roman" w:cs="Times New Roman"/>
          <w:lang w:eastAsia="zh-CN"/>
        </w:rPr>
        <w:t>.</w:t>
      </w:r>
    </w:p>
    <w:p w14:paraId="70EB941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(01:15:55): Okay, thank you all again, and if there's nothing else, we'll end this panel. Bye, thank you all!</w:t>
      </w:r>
    </w:p>
    <w:p w14:paraId="151C68B7">
      <w:pPr>
        <w:jc w:val="both"/>
        <w:rPr>
          <w:rFonts w:ascii="Times New Roman" w:hAnsi="Times New Roman" w:cs="Times New Roman"/>
        </w:rPr>
      </w:pPr>
      <w:r>
        <w:rPr>
          <w:rFonts w:ascii="Times New Roman" w:hAnsi="Times New Roman" w:cs="Times New Roman"/>
          <w:lang w:eastAsia="zh-CN"/>
        </w:rPr>
        <w:t>ZhangTianyou</w:t>
      </w:r>
      <w:r>
        <w:rPr>
          <w:rFonts w:ascii="Times New Roman" w:hAnsi="Times New Roman" w:cs="Times New Roman"/>
        </w:rPr>
        <w:t>(01:16:06): Okay</w:t>
      </w:r>
      <w:r>
        <w:rPr>
          <w:rFonts w:ascii="Times New Roman" w:hAnsi="Times New Roman" w:cs="Times New Roman"/>
          <w:lang w:eastAsia="zh-CN"/>
        </w:rPr>
        <w:t xml:space="preserve">, </w:t>
      </w:r>
      <w:r>
        <w:rPr>
          <w:rFonts w:ascii="Times New Roman" w:hAnsi="Times New Roman" w:cs="Times New Roman"/>
        </w:rPr>
        <w:t>bye.</w:t>
      </w:r>
    </w:p>
    <w:p w14:paraId="166C1DD8">
      <w:pPr>
        <w:jc w:val="both"/>
        <w:rPr>
          <w:rFonts w:ascii="Times New Roman" w:hAnsi="Times New Roman" w:cs="Times New Roman"/>
        </w:rPr>
      </w:pPr>
      <w:r>
        <w:rPr>
          <w:rFonts w:ascii="Times New Roman" w:hAnsi="Times New Roman" w:cs="Times New Roman"/>
          <w:lang w:eastAsia="zh-CN"/>
        </w:rPr>
        <w:t xml:space="preserve">YuYe </w:t>
      </w:r>
      <w:r>
        <w:rPr>
          <w:rFonts w:ascii="Times New Roman" w:hAnsi="Times New Roman" w:cs="Times New Roman"/>
        </w:rPr>
        <w:t>(01:16:08): ok, bye.</w:t>
      </w:r>
    </w:p>
    <w:p w14:paraId="0EF5AC79">
      <w:pPr>
        <w:jc w:val="both"/>
        <w:rPr>
          <w:rFonts w:ascii="Times New Roman" w:hAnsi="Times New Roman" w:cs="Times New Roman"/>
        </w:rPr>
      </w:pPr>
      <w:r>
        <w:rPr>
          <w:rFonts w:ascii="Times New Roman" w:hAnsi="Times New Roman" w:cs="Times New Roman"/>
        </w:rPr>
        <w:t>Olivia (01:16:19): I'm the last one out, bye!</w:t>
      </w:r>
    </w:p>
    <w:p w14:paraId="7091A883">
      <w:pPr>
        <w:jc w:val="both"/>
        <w:rPr>
          <w:rFonts w:ascii="Times New Roman" w:hAnsi="Times New Roman" w:cs="Times New Roma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宋体"/>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08627561"/>
      <w:docPartObj>
        <w:docPartGallery w:val="autotext"/>
      </w:docPartObj>
    </w:sdtPr>
    <w:sdtContent>
      <w:p w14:paraId="6C2D097C">
        <w:pPr>
          <w:pStyle w:val="24"/>
          <w:jc w:val="right"/>
        </w:pPr>
        <w:r>
          <w:fldChar w:fldCharType="begin"/>
        </w:r>
        <w:r>
          <w:instrText xml:space="preserve">PAGE   \* MERGEFORMAT</w:instrText>
        </w:r>
        <w:r>
          <w:fldChar w:fldCharType="separate"/>
        </w:r>
        <w:r>
          <w:rPr>
            <w:lang w:val="en-GB"/>
          </w:rPr>
          <w:t>2</w:t>
        </w:r>
        <w:r>
          <w:fldChar w:fldCharType="end"/>
        </w:r>
      </w:p>
    </w:sdtContent>
  </w:sdt>
  <w:p w14:paraId="0F7DA935">
    <w:pPr>
      <w:pStyle w:val="2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DE3D4">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9B26D">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B36BF">
    <w:pPr>
      <w:pStyle w:val="2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A94E9">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68800">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QxNrWwMDIwsTAyNTBU0lEKTi0uzszPAykwrAUAz2B80CwAAAA="/>
    <w:docVar w:name="commondata" w:val="eyJoZGlkIjoiN2YzNjBkOTgyNWQ1YTMxYzM3MzMwNWFiODNmOWIzYWMifQ=="/>
  </w:docVars>
  <w:rsids>
    <w:rsidRoot w:val="00172A27"/>
    <w:rsid w:val="000008CF"/>
    <w:rsid w:val="00034616"/>
    <w:rsid w:val="0006063C"/>
    <w:rsid w:val="000865D1"/>
    <w:rsid w:val="0015074B"/>
    <w:rsid w:val="0029639D"/>
    <w:rsid w:val="00326F90"/>
    <w:rsid w:val="00520BD1"/>
    <w:rsid w:val="005D5245"/>
    <w:rsid w:val="007B1A0C"/>
    <w:rsid w:val="007D6EC9"/>
    <w:rsid w:val="008B345E"/>
    <w:rsid w:val="008D6106"/>
    <w:rsid w:val="00946139"/>
    <w:rsid w:val="00AA1D8D"/>
    <w:rsid w:val="00B24783"/>
    <w:rsid w:val="00B47730"/>
    <w:rsid w:val="00BE3CCD"/>
    <w:rsid w:val="00C27D23"/>
    <w:rsid w:val="00CB0664"/>
    <w:rsid w:val="00D31AD6"/>
    <w:rsid w:val="00DA05D6"/>
    <w:rsid w:val="00DE3761"/>
    <w:rsid w:val="00FC693F"/>
    <w:rsid w:val="05982A4E"/>
    <w:rsid w:val="067611B1"/>
    <w:rsid w:val="0AA3161C"/>
    <w:rsid w:val="0B642CE9"/>
    <w:rsid w:val="0F414C9B"/>
    <w:rsid w:val="122E1452"/>
    <w:rsid w:val="128C4703"/>
    <w:rsid w:val="14A32AD4"/>
    <w:rsid w:val="150C2D95"/>
    <w:rsid w:val="15C1162A"/>
    <w:rsid w:val="175C6C18"/>
    <w:rsid w:val="199F4AA9"/>
    <w:rsid w:val="1FF44D5A"/>
    <w:rsid w:val="20A2717B"/>
    <w:rsid w:val="22EF0AB8"/>
    <w:rsid w:val="24623820"/>
    <w:rsid w:val="2AEA2A6A"/>
    <w:rsid w:val="2D5C361D"/>
    <w:rsid w:val="332E5807"/>
    <w:rsid w:val="366A2FFA"/>
    <w:rsid w:val="3690323D"/>
    <w:rsid w:val="3BD97593"/>
    <w:rsid w:val="3D3D3FCD"/>
    <w:rsid w:val="3E103B9E"/>
    <w:rsid w:val="3FEE58A3"/>
    <w:rsid w:val="40FF07E3"/>
    <w:rsid w:val="44AA4542"/>
    <w:rsid w:val="47B11CEB"/>
    <w:rsid w:val="4AF005F1"/>
    <w:rsid w:val="4D334872"/>
    <w:rsid w:val="50A82954"/>
    <w:rsid w:val="51A60AB4"/>
    <w:rsid w:val="51BD002A"/>
    <w:rsid w:val="57294EB0"/>
    <w:rsid w:val="58D367F3"/>
    <w:rsid w:val="59D67344"/>
    <w:rsid w:val="5A0A5F13"/>
    <w:rsid w:val="5A484B5B"/>
    <w:rsid w:val="5A972B08"/>
    <w:rsid w:val="5AAC3332"/>
    <w:rsid w:val="5EA82D1B"/>
    <w:rsid w:val="5ED7710A"/>
    <w:rsid w:val="5EED024B"/>
    <w:rsid w:val="5FD140EC"/>
    <w:rsid w:val="61EF4230"/>
    <w:rsid w:val="63BE0A8F"/>
    <w:rsid w:val="64586A7B"/>
    <w:rsid w:val="71834197"/>
    <w:rsid w:val="71E426E2"/>
    <w:rsid w:val="729117A8"/>
    <w:rsid w:val="7B3D034E"/>
    <w:rsid w:val="7C376AA7"/>
    <w:rsid w:val="7D326FEA"/>
    <w:rsid w:val="7FA4604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semiHidden="0"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8"/>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6"/>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8"/>
    <w:unhideWhenUsed/>
    <w:qFormat/>
    <w:uiPriority w:val="99"/>
    <w:pPr>
      <w:tabs>
        <w:tab w:val="center" w:pos="4680"/>
        <w:tab w:val="right" w:pos="9360"/>
      </w:tabs>
      <w:spacing w:after="0" w:line="240" w:lineRule="auto"/>
    </w:pPr>
  </w:style>
  <w:style w:type="paragraph" w:styleId="25">
    <w:name w:val="header"/>
    <w:basedOn w:val="1"/>
    <w:link w:val="137"/>
    <w:unhideWhenUsed/>
    <w:qFormat/>
    <w:uiPriority w:val="99"/>
    <w:pPr>
      <w:tabs>
        <w:tab w:val="center" w:pos="4680"/>
        <w:tab w:val="right" w:pos="9360"/>
      </w:tabs>
      <w:spacing w:after="0" w:line="240" w:lineRule="auto"/>
    </w:pPr>
  </w:style>
  <w:style w:type="paragraph" w:styleId="26">
    <w:name w:val="Subtitle"/>
    <w:basedOn w:val="1"/>
    <w:next w:val="1"/>
    <w:link w:val="1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7"/>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autoRedefine/>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styleId="135">
    <w:name w:val="line number"/>
    <w:basedOn w:val="132"/>
    <w:unhideWhenUsed/>
    <w:qFormat/>
    <w:uiPriority w:val="99"/>
    <w:rPr>
      <w:rFonts w:hint="eastAsia"/>
      <w:sz w:val="24"/>
      <w:szCs w:val="24"/>
    </w:rPr>
  </w:style>
  <w:style w:type="character" w:styleId="136">
    <w:name w:val="Hyperlink"/>
    <w:unhideWhenUsed/>
    <w:uiPriority w:val="99"/>
    <w:rPr>
      <w:rFonts w:hint="eastAsia" w:ascii="Calibri" w:hAnsi="Calibri" w:eastAsia="Times New Roman" w:cs="Times New Roman"/>
      <w:sz w:val="24"/>
      <w:szCs w:val="24"/>
    </w:rPr>
  </w:style>
  <w:style w:type="character" w:customStyle="1" w:styleId="137">
    <w:name w:val="Header Char"/>
    <w:basedOn w:val="132"/>
    <w:link w:val="25"/>
    <w:qFormat/>
    <w:uiPriority w:val="99"/>
  </w:style>
  <w:style w:type="character" w:customStyle="1" w:styleId="138">
    <w:name w:val="Footer Char"/>
    <w:basedOn w:val="132"/>
    <w:link w:val="24"/>
    <w:qFormat/>
    <w:uiPriority w:val="99"/>
  </w:style>
  <w:style w:type="paragraph" w:styleId="139">
    <w:name w:val="No Spacing"/>
    <w:qFormat/>
    <w:uiPriority w:val="1"/>
    <w:rPr>
      <w:rFonts w:asciiTheme="minorHAnsi" w:hAnsiTheme="minorHAnsi" w:eastAsiaTheme="minorEastAsia" w:cstheme="minorBidi"/>
      <w:sz w:val="22"/>
      <w:szCs w:val="22"/>
      <w:lang w:val="en-US" w:eastAsia="en-US" w:bidi="ar-SA"/>
    </w:rPr>
  </w:style>
  <w:style w:type="character" w:customStyle="1" w:styleId="140">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1">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Body Text Char"/>
    <w:basedOn w:val="132"/>
    <w:link w:val="19"/>
    <w:qFormat/>
    <w:uiPriority w:val="99"/>
  </w:style>
  <w:style w:type="character" w:customStyle="1" w:styleId="147">
    <w:name w:val="Body Text 2 Char"/>
    <w:basedOn w:val="132"/>
    <w:link w:val="28"/>
    <w:qFormat/>
    <w:uiPriority w:val="99"/>
  </w:style>
  <w:style w:type="character" w:customStyle="1" w:styleId="148">
    <w:name w:val="Body Text 3 Char"/>
    <w:basedOn w:val="132"/>
    <w:link w:val="17"/>
    <w:qFormat/>
    <w:uiPriority w:val="99"/>
    <w:rPr>
      <w:sz w:val="16"/>
      <w:szCs w:val="16"/>
    </w:rPr>
  </w:style>
  <w:style w:type="character" w:customStyle="1" w:styleId="149">
    <w:name w:val="Macro Text Char"/>
    <w:basedOn w:val="132"/>
    <w:link w:val="2"/>
    <w:qFormat/>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Quote Char"/>
    <w:basedOn w:val="132"/>
    <w:link w:val="150"/>
    <w:qFormat/>
    <w:uiPriority w:val="29"/>
    <w:rPr>
      <w:i/>
      <w:iCs/>
      <w:color w:val="000000" w:themeColor="text1"/>
      <w14:textFill>
        <w14:solidFill>
          <w14:schemeClr w14:val="tx1"/>
        </w14:solidFill>
      </w14:textFill>
    </w:rPr>
  </w:style>
  <w:style w:type="character" w:customStyle="1" w:styleId="152">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4">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5">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Intense Quote Char"/>
    <w:basedOn w:val="132"/>
    <w:link w:val="158"/>
    <w:qFormat/>
    <w:uiPriority w:val="30"/>
    <w:rPr>
      <w:b/>
      <w:bCs/>
      <w:i/>
      <w:iCs/>
      <w:color w:val="4F81BD" w:themeColor="accent1"/>
      <w14:textFill>
        <w14:solidFill>
          <w14:schemeClr w14:val="accent1"/>
        </w14:solidFill>
      </w14:textFill>
    </w:rPr>
  </w:style>
  <w:style w:type="character" w:customStyle="1" w:styleId="160">
    <w:name w:val="Subtle Emphasis1"/>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Intense Emphasis1"/>
    <w:basedOn w:val="132"/>
    <w:qFormat/>
    <w:uiPriority w:val="21"/>
    <w:rPr>
      <w:b/>
      <w:bCs/>
      <w:i/>
      <w:iCs/>
      <w:color w:val="4F81BD" w:themeColor="accent1"/>
      <w14:textFill>
        <w14:solidFill>
          <w14:schemeClr w14:val="accent1"/>
        </w14:solidFill>
      </w14:textFill>
    </w:rPr>
  </w:style>
  <w:style w:type="character" w:customStyle="1" w:styleId="162">
    <w:name w:val="Subtle Reference1"/>
    <w:basedOn w:val="132"/>
    <w:qFormat/>
    <w:uiPriority w:val="31"/>
    <w:rPr>
      <w:smallCaps/>
      <w:color w:val="C0504D" w:themeColor="accent2"/>
      <w:u w:val="single"/>
      <w14:textFill>
        <w14:solidFill>
          <w14:schemeClr w14:val="accent2"/>
        </w14:solidFill>
      </w14:textFill>
    </w:rPr>
  </w:style>
  <w:style w:type="character" w:customStyle="1" w:styleId="163">
    <w:name w:val="Intense Reference1"/>
    <w:basedOn w:val="132"/>
    <w:qFormat/>
    <w:uiPriority w:val="32"/>
    <w:rPr>
      <w:b/>
      <w:bCs/>
      <w:smallCaps/>
      <w:color w:val="C0504D" w:themeColor="accent2"/>
      <w:spacing w:val="5"/>
      <w:u w:val="single"/>
      <w14:textFill>
        <w14:solidFill>
          <w14:schemeClr w14:val="accent2"/>
        </w14:solidFill>
      </w14:textFill>
    </w:rPr>
  </w:style>
  <w:style w:type="character" w:customStyle="1" w:styleId="164">
    <w:name w:val="Book Title1"/>
    <w:basedOn w:val="132"/>
    <w:qFormat/>
    <w:uiPriority w:val="33"/>
    <w:rPr>
      <w:b/>
      <w:bCs/>
      <w:smallCaps/>
      <w:spacing w:val="5"/>
    </w:rPr>
  </w:style>
  <w:style w:type="paragraph" w:customStyle="1" w:styleId="165">
    <w:name w:val="TOC Heading1"/>
    <w:basedOn w:val="3"/>
    <w:next w:val="1"/>
    <w:semiHidden/>
    <w:unhideWhenUsed/>
    <w:qFormat/>
    <w:uiPriority w:val="39"/>
    <w:pPr>
      <w:outlineLvl w:val="9"/>
    </w:pPr>
  </w:style>
  <w:style w:type="character" w:customStyle="1" w:styleId="166">
    <w:name w:val="fy-dictwisenew-hardword-underline_5ynoc"/>
    <w:basedOn w:val="132"/>
    <w:qFormat/>
    <w:uiPriority w:val="0"/>
  </w:style>
  <w:style w:type="table" w:customStyle="1" w:styleId="167">
    <w:name w:val="Table Normal"/>
    <w:basedOn w:val="32"/>
    <w:semiHidden/>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15</Pages>
  <Words>7777</Words>
  <Characters>37660</Characters>
  <Lines>574</Lines>
  <Paragraphs>189</Paragraphs>
  <TotalTime>271</TotalTime>
  <ScaleCrop>false</ScaleCrop>
  <LinksUpToDate>false</LinksUpToDate>
  <CharactersWithSpaces>45280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keywords>, docId:E2C56ECB1CA95E5478638E470E2963BE</cp:keywords>
  <cp:lastModifiedBy>Million·J</cp:lastModifiedBy>
  <dcterms:modified xsi:type="dcterms:W3CDTF">2024-07-18T09:09:49Z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B7DE62F79A8E481CB4CA9844ED8C09E8_12</vt:lpwstr>
  </property>
  <property fmtid="{D5CDD505-2E9C-101B-9397-08002B2CF9AE}" pid="4" name="GrammarlyDocumentId">
    <vt:lpwstr>504a1c31124109c744bd226a7a06afc267e2329bedef8c5f387395ba6ed1479f</vt:lpwstr>
  </property>
</Properties>
</file>